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D172" w14:textId="77777777" w:rsidR="00C861A9" w:rsidRPr="00F96473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0"/>
          <w:szCs w:val="20"/>
        </w:rPr>
      </w:pPr>
    </w:p>
    <w:p w14:paraId="1463BF96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1B98C66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564BF3A7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3ACF3C43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3B47B413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48D41FA8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0CCF594F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9A1E70C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3296571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6256EBB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0"/>
        <w:gridCol w:w="3100"/>
        <w:gridCol w:w="3100"/>
      </w:tblGrid>
      <w:tr w:rsidR="006B0166" w:rsidRPr="00CC15A0" w14:paraId="091A1996" w14:textId="77777777" w:rsidTr="006B0166">
        <w:tc>
          <w:tcPr>
            <w:tcW w:w="3114" w:type="dxa"/>
          </w:tcPr>
          <w:p w14:paraId="6515A4C5" w14:textId="77777777" w:rsidR="006B0166" w:rsidRDefault="006B016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A5EF32F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77A40ED7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6BDA33DB" w14:textId="2270343F" w:rsidR="006B0166" w:rsidRDefault="006B01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14:paraId="2D044C2D" w14:textId="77777777" w:rsidR="006B0166" w:rsidRDefault="006B01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Марчук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Н.В</w:t>
            </w:r>
            <w:proofErr w:type="gramEnd"/>
          </w:p>
          <w:p w14:paraId="18EB1851" w14:textId="77777777" w:rsidR="006B0166" w:rsidRDefault="006B01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0E109739" w14:textId="77777777" w:rsidR="006B0166" w:rsidRDefault="006B01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D86173C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C36351D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16A0449F" w14:textId="77777777" w:rsidR="006B0166" w:rsidRDefault="006B01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D754C40" w14:textId="77777777" w:rsidR="006B0166" w:rsidRDefault="006B01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Н.М</w:t>
            </w:r>
          </w:p>
          <w:p w14:paraId="37FAE77A" w14:textId="77777777" w:rsidR="006B0166" w:rsidRDefault="006B01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2F8EFDF3" w14:textId="77777777" w:rsidR="006B0166" w:rsidRDefault="006B01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BB129D2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69E2F42" w14:textId="77777777" w:rsidR="006B0166" w:rsidRDefault="006B016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D87EC3E" w14:textId="77777777" w:rsidR="006B0166" w:rsidRDefault="006B01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27EC457" w14:textId="77777777" w:rsidR="006B0166" w:rsidRDefault="006B01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Марчук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Н.В</w:t>
            </w:r>
            <w:proofErr w:type="gramEnd"/>
          </w:p>
          <w:p w14:paraId="643F11D3" w14:textId="77777777" w:rsidR="006B0166" w:rsidRDefault="006B01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629BABC9" w14:textId="77777777" w:rsidR="006B0166" w:rsidRDefault="006B01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54419E" w14:textId="77777777" w:rsidR="006B0166" w:rsidRDefault="006B0166" w:rsidP="006B0166">
      <w:pPr>
        <w:spacing w:after="0"/>
        <w:ind w:left="120"/>
        <w:rPr>
          <w:rFonts w:ascii="Times New Roman" w:eastAsiaTheme="minorHAnsi" w:hAnsi="Times New Roman" w:cs="Times New Roman"/>
          <w:lang w:val="ru-RU"/>
        </w:rPr>
      </w:pPr>
    </w:p>
    <w:p w14:paraId="40663818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C82C790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02EA6CC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8C19E87" w14:textId="77777777" w:rsidR="006B0166" w:rsidRDefault="006B0166" w:rsidP="006B016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6EB6049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0ED98FB0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4B6A0B22" w14:textId="77777777" w:rsidR="006B0166" w:rsidRDefault="006B0166" w:rsidP="006B016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3E39FA08" w14:textId="4F1E3ADA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 w:rsidR="001E7B23">
        <w:rPr>
          <w:rFonts w:ascii="Times New Roman" w:hAnsi="Times New Roman" w:cs="Times New Roman"/>
          <w:b/>
          <w:color w:val="000000"/>
          <w:sz w:val="28"/>
          <w:lang w:val="ru-RU"/>
        </w:rPr>
        <w:t>Английский язык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5139E736" w14:textId="77777777" w:rsidR="006B0166" w:rsidRDefault="006B0166" w:rsidP="006B016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</w:t>
      </w:r>
      <w:proofErr w:type="gramStart"/>
      <w:r>
        <w:rPr>
          <w:rFonts w:ascii="Times New Roman" w:hAnsi="Times New Roman" w:cs="Times New Roman"/>
          <w:color w:val="000000"/>
          <w:sz w:val="28"/>
          <w:lang w:val="ru-RU"/>
        </w:rPr>
        <w:t>2  класса</w:t>
      </w:r>
      <w:proofErr w:type="gramEnd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4807282D" w14:textId="77777777" w:rsidR="00C861A9" w:rsidRPr="00F96473" w:rsidRDefault="00C861A9">
      <w:pPr>
        <w:rPr>
          <w:rFonts w:ascii="Times New Roman" w:hAnsi="Times New Roman" w:cs="Times New Roman"/>
          <w:sz w:val="20"/>
          <w:szCs w:val="20"/>
          <w:lang w:val="ru-RU"/>
        </w:rPr>
        <w:sectPr w:rsidR="00C861A9" w:rsidRPr="00F96473">
          <w:pgSz w:w="11900" w:h="16840"/>
          <w:pgMar w:top="44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559D1DB7" w14:textId="77777777" w:rsidR="00C861A9" w:rsidRPr="00F96473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14:paraId="0789C762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4BB29C2B" w14:textId="77777777" w:rsidR="00C861A9" w:rsidRPr="00CC15A0" w:rsidRDefault="000261F0">
      <w:pPr>
        <w:autoSpaceDE w:val="0"/>
        <w:autoSpaceDN w:val="0"/>
        <w:spacing w:before="346" w:after="0" w:line="281" w:lineRule="auto"/>
        <w:ind w:right="720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 иностранному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14:paraId="1E1E05D9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</w:t>
      </w:r>
    </w:p>
    <w:p w14:paraId="00D322B6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68" w:after="0" w:line="286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«Иностранный(английский)язык»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ответственность данному этапу общего образования. Изучение иностранного языка в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14:paraId="3EE76188" w14:textId="77777777" w:rsidR="00C861A9" w:rsidRPr="00CC15A0" w:rsidRDefault="000261F0">
      <w:pPr>
        <w:autoSpaceDE w:val="0"/>
        <w:autoSpaceDN w:val="0"/>
        <w:spacing w:before="70" w:after="0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закрепляются на новом лексическом материале и расширяющемся тематическом содержании речи.</w:t>
      </w:r>
    </w:p>
    <w:p w14:paraId="4D9567D6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</w:t>
      </w:r>
    </w:p>
    <w:p w14:paraId="77BD6258" w14:textId="77777777" w:rsidR="00C861A9" w:rsidRPr="00CC15A0" w:rsidRDefault="000261F0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«Иностранный(английский)язык»</w:t>
      </w:r>
    </w:p>
    <w:p w14:paraId="3772AF7F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Цели обучения иностранному языку можно условно разделить на образовательные, развивающие, воспитывающие.</w:t>
      </w:r>
    </w:p>
    <w:p w14:paraId="45C379C5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14:paraId="77236436" w14:textId="77777777" w:rsidR="00C861A9" w:rsidRPr="00CC15A0" w:rsidRDefault="000261F0">
      <w:pPr>
        <w:autoSpaceDE w:val="0"/>
        <w:autoSpaceDN w:val="0"/>
        <w:spacing w:before="178" w:after="0" w:line="278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14:paraId="23C8702B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расширение лингвистического кругозора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обучающихся  за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счёт овладения новыми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языковыми средствами (фонетическими, орфографическими, лексическими, грамматическими) в соответствии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отобранными темами общения;</w:t>
      </w:r>
    </w:p>
    <w:p w14:paraId="5B83E189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14:paraId="6D701C49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использование для решения учебных задач интеллектуальных операций (сравнение, анализ, обобщение и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др. )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00F9FC5B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14:paraId="1152EED3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Развивающие цели учебного предмета «Иностранный (английский) язык» в начальной школе</w:t>
      </w:r>
    </w:p>
    <w:p w14:paraId="35A0DE3C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77A7102" w14:textId="77777777" w:rsidR="00C861A9" w:rsidRPr="00CC15A0" w:rsidRDefault="00C861A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2F4E4DB8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включают:</w:t>
      </w:r>
    </w:p>
    <w:p w14:paraId="6A084636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осознание младшими школьниками роли языков как средства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межличностного  и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14:paraId="5A7A7290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становление коммуникативной культуры обучающихся и их общего речевого развития;</w:t>
      </w:r>
    </w:p>
    <w:p w14:paraId="2689DC33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11D15ADC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14:paraId="27976498" w14:textId="77777777" w:rsidR="00C861A9" w:rsidRPr="00CC15A0" w:rsidRDefault="000261F0">
      <w:pPr>
        <w:autoSpaceDE w:val="0"/>
        <w:autoSpaceDN w:val="0"/>
        <w:spacing w:before="192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14:paraId="75FAD74F" w14:textId="77777777" w:rsidR="00C861A9" w:rsidRPr="00CC15A0" w:rsidRDefault="000261F0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общечеловеческих и базовых национальных ценностей.</w:t>
      </w:r>
    </w:p>
    <w:p w14:paraId="3322E577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14:paraId="5CC9D222" w14:textId="77777777" w:rsidR="00C861A9" w:rsidRPr="00CC15A0" w:rsidRDefault="000261F0">
      <w:pPr>
        <w:autoSpaceDE w:val="0"/>
        <w:autoSpaceDN w:val="0"/>
        <w:spacing w:before="298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14:paraId="458F3C44" w14:textId="77777777" w:rsidR="00C861A9" w:rsidRPr="00CC15A0" w:rsidRDefault="000261F0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14:paraId="2307D558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14:paraId="7E90663C" w14:textId="77777777" w:rsidR="00C861A9" w:rsidRPr="00CC15A0" w:rsidRDefault="000261F0">
      <w:pPr>
        <w:autoSpaceDE w:val="0"/>
        <w:autoSpaceDN w:val="0"/>
        <w:spacing w:before="192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14:paraId="04AF00C4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формирование положительной мотивации и устойчивого учебно-познавательного интереса к предмету «Иностранный язык».</w:t>
      </w:r>
    </w:p>
    <w:p w14:paraId="48BD0125" w14:textId="77777777" w:rsidR="00C861A9" w:rsidRPr="00CC15A0" w:rsidRDefault="000261F0">
      <w:pPr>
        <w:autoSpaceDE w:val="0"/>
        <w:autoSpaceDN w:val="0"/>
        <w:spacing w:before="322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«ИНОСТРАННЫЙ (АНГЛИЙСКИЙ) ЯЗЫК» В УЧЕБНОМ ПЛАНЕ</w:t>
      </w:r>
    </w:p>
    <w:p w14:paraId="15E1CD26" w14:textId="77777777" w:rsidR="00C861A9" w:rsidRPr="00CC15A0" w:rsidRDefault="000261F0">
      <w:pPr>
        <w:autoSpaceDE w:val="0"/>
        <w:autoSpaceDN w:val="0"/>
        <w:spacing w:before="166" w:after="0" w:line="271" w:lineRule="auto"/>
        <w:ind w:right="576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 На изучение иностранного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языка  во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2 классе отведено 68 часов, 2 часа в неделю.</w:t>
      </w:r>
    </w:p>
    <w:p w14:paraId="1287E314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86" w:right="652" w:bottom="1016" w:left="666" w:header="720" w:footer="720" w:gutter="0"/>
          <w:cols w:space="720" w:equalWidth="0">
            <w:col w:w="10582" w:space="0"/>
          </w:cols>
          <w:docGrid w:linePitch="360"/>
        </w:sectPr>
      </w:pPr>
    </w:p>
    <w:p w14:paraId="021F398E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2EFB469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14:paraId="40E8DFFC" w14:textId="77777777" w:rsidR="00C861A9" w:rsidRPr="00CC15A0" w:rsidRDefault="000261F0">
      <w:pPr>
        <w:autoSpaceDE w:val="0"/>
        <w:autoSpaceDN w:val="0"/>
        <w:spacing w:before="346" w:after="0"/>
        <w:ind w:left="18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Тематическое содержание речи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Мир моего «я».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Приветствие. Знакомство. Моя семья. Мой день рождения. Моя любимая еда. </w:t>
      </w:r>
      <w:r w:rsidRPr="00CC15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Мир моих увлечений.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Любимый цвет, игрушка. Любимые занятия. Мой питомец. Выходной день. </w:t>
      </w:r>
      <w:r w:rsidRPr="00CC15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Мир вокруг меня.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Моя школа. Мои друзья. Моя малая родина (город, село).</w:t>
      </w:r>
    </w:p>
    <w:p w14:paraId="40E5AE18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Родная страна и страны изучаемого языка.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Названия родной страны и страны/стран изучаемого языка; их столиц.</w:t>
      </w:r>
    </w:p>
    <w:p w14:paraId="4654A1F7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14:paraId="37D65301" w14:textId="77777777" w:rsidR="00C861A9" w:rsidRPr="00CC15A0" w:rsidRDefault="000261F0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УМЕНИЯ</w:t>
      </w:r>
    </w:p>
    <w:p w14:paraId="343B11C6" w14:textId="77777777" w:rsidR="00C861A9" w:rsidRPr="00CC15A0" w:rsidRDefault="000261F0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Говорение</w:t>
      </w:r>
    </w:p>
    <w:p w14:paraId="5925AC8C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Коммуникативные умения </w:t>
      </w:r>
      <w:r w:rsidRPr="00CC15A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диалогической речи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14:paraId="15596BFA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диалога этикетного характера: приветствие, начало и завершение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разговора,  знакомство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с собеседником;  поздравление с праздником; выражение благодарности за поздравление; извинение;</w:t>
      </w:r>
    </w:p>
    <w:p w14:paraId="229005A0" w14:textId="77777777" w:rsidR="00C861A9" w:rsidRPr="00CC15A0" w:rsidRDefault="000261F0">
      <w:pPr>
        <w:autoSpaceDE w:val="0"/>
        <w:autoSpaceDN w:val="0"/>
        <w:spacing w:before="238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14:paraId="0A34A09F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298" w:after="0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Коммуникативные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умения  </w:t>
      </w:r>
      <w:r w:rsidRPr="00CC15A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монологической</w:t>
      </w:r>
      <w:proofErr w:type="gramEnd"/>
      <w:r w:rsidRPr="00CC15A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 речи: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14:paraId="2002B0E8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Аудирование</w:t>
      </w:r>
    </w:p>
    <w:p w14:paraId="22497027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14:paraId="766040A9" w14:textId="77777777" w:rsidR="00C861A9" w:rsidRPr="00CC15A0" w:rsidRDefault="000261F0">
      <w:pPr>
        <w:autoSpaceDE w:val="0"/>
        <w:autoSpaceDN w:val="0"/>
        <w:spacing w:before="70" w:after="0" w:line="274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пониманием  запрашиваемой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информации (при опосредованном общении).</w:t>
      </w:r>
    </w:p>
    <w:p w14:paraId="659D91F2" w14:textId="77777777" w:rsidR="00C861A9" w:rsidRPr="00CC15A0" w:rsidRDefault="000261F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использованием языковой догадки.</w:t>
      </w:r>
    </w:p>
    <w:p w14:paraId="68F4E92C" w14:textId="77777777" w:rsidR="00C861A9" w:rsidRPr="00CC15A0" w:rsidRDefault="000261F0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Аудирование с пониманием запрашиваемой информации предполагает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выделение  из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14:paraId="16A22B48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66632B04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Смысловое чтение</w:t>
      </w:r>
    </w:p>
    <w:p w14:paraId="05762BB2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21770D14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F3D81B1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25A563CE" w14:textId="77777777" w:rsidR="00C861A9" w:rsidRPr="00CC15A0" w:rsidRDefault="000261F0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Тексты для чтения вслух: диалог, рассказ, сказка.</w:t>
      </w:r>
    </w:p>
    <w:p w14:paraId="54F29D17" w14:textId="77777777" w:rsidR="00C861A9" w:rsidRPr="00CC15A0" w:rsidRDefault="000261F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Чтение про себя учебных текстов, построенных на изученном языковом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материале,  с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7A817197" w14:textId="77777777" w:rsidR="00C861A9" w:rsidRPr="00CC15A0" w:rsidRDefault="000261F0">
      <w:pPr>
        <w:autoSpaceDE w:val="0"/>
        <w:autoSpaceDN w:val="0"/>
        <w:spacing w:before="70" w:after="0" w:line="271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14:paraId="52EF9FD2" w14:textId="77777777" w:rsidR="00C861A9" w:rsidRPr="00CC15A0" w:rsidRDefault="000261F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14:paraId="4DD31FC4" w14:textId="77777777" w:rsidR="00C861A9" w:rsidRPr="00CC15A0" w:rsidRDefault="000261F0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3776924C" w14:textId="77777777" w:rsidR="00C861A9" w:rsidRPr="00CC15A0" w:rsidRDefault="000261F0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Письмо</w:t>
      </w:r>
    </w:p>
    <w:p w14:paraId="5AD73D42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техникой письма (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полупечатное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написание букв, буквосочетаний, слов).</w:t>
      </w:r>
    </w:p>
    <w:p w14:paraId="0E55EA0A" w14:textId="77777777" w:rsidR="00C861A9" w:rsidRPr="00CC15A0" w:rsidRDefault="000261F0">
      <w:pPr>
        <w:autoSpaceDE w:val="0"/>
        <w:autoSpaceDN w:val="0"/>
        <w:spacing w:before="70" w:after="0" w:line="281" w:lineRule="auto"/>
        <w:ind w:right="86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11004C0A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Написание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  опорой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на  образец  коротких  поздравлений с праздниками (с днём рождения, Новым годом).</w:t>
      </w:r>
    </w:p>
    <w:p w14:paraId="5371DD45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ЯЗЫКОВЫЕ ЗНАНИЯ И НАВЫКИ</w:t>
      </w:r>
    </w:p>
    <w:p w14:paraId="52427E66" w14:textId="77777777" w:rsidR="00C861A9" w:rsidRPr="00CC15A0" w:rsidRDefault="000261F0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Фонетическая сторона речи</w:t>
      </w:r>
    </w:p>
    <w:p w14:paraId="5BF80331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Буквы английского алфавита. Корректное называние букв английского алфавита.</w:t>
      </w:r>
    </w:p>
    <w:p w14:paraId="549F5D78" w14:textId="77777777" w:rsidR="00C861A9" w:rsidRPr="00CC15A0" w:rsidRDefault="000261F0">
      <w:pPr>
        <w:autoSpaceDE w:val="0"/>
        <w:autoSpaceDN w:val="0"/>
        <w:spacing w:before="70" w:after="0" w:line="271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”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there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there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00D1A94D" w14:textId="77777777" w:rsidR="00C861A9" w:rsidRPr="00CC15A0" w:rsidRDefault="000261F0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CC15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фраз/предложений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14:paraId="0658A73F" w14:textId="77777777" w:rsidR="00C861A9" w:rsidRPr="00CC15A0" w:rsidRDefault="000261F0">
      <w:pPr>
        <w:autoSpaceDE w:val="0"/>
        <w:autoSpaceDN w:val="0"/>
        <w:spacing w:before="72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14:paraId="1214DF2D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Чтение новых слов согласно основным правилам чтения английского языка.</w:t>
      </w:r>
    </w:p>
    <w:p w14:paraId="45C284AB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52685AFC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Графика, орфография и пунктуация</w:t>
      </w:r>
    </w:p>
    <w:p w14:paraId="087750D0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Графически корректное (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полупечатное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14:paraId="6463F82D" w14:textId="77777777" w:rsidR="00C861A9" w:rsidRPr="00CC15A0" w:rsidRDefault="000261F0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isn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don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doesn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существительных в притяжательном падеже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Ann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6A34D486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46" w:bottom="488" w:left="666" w:header="720" w:footer="720" w:gutter="0"/>
          <w:cols w:space="720" w:equalWidth="0">
            <w:col w:w="10588" w:space="0"/>
          </w:cols>
          <w:docGrid w:linePitch="360"/>
        </w:sectPr>
      </w:pPr>
    </w:p>
    <w:p w14:paraId="07CA1464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6E7CEF88" w14:textId="77777777" w:rsidR="00C861A9" w:rsidRPr="00CC15A0" w:rsidRDefault="000261F0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Лексическая сторона речи</w:t>
      </w:r>
    </w:p>
    <w:p w14:paraId="49FE1EE1" w14:textId="77777777" w:rsidR="00C861A9" w:rsidRPr="00CC15A0" w:rsidRDefault="000261F0">
      <w:pPr>
        <w:autoSpaceDE w:val="0"/>
        <w:autoSpaceDN w:val="0"/>
        <w:spacing w:before="190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14:paraId="34F37BED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Распознавание в устной и письменной речи интернациональных слов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doctor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film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с помощью языковой догадки.</w:t>
      </w:r>
    </w:p>
    <w:p w14:paraId="7BE5F2EF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Грамматическая сторона речи</w:t>
      </w:r>
    </w:p>
    <w:p w14:paraId="3FA5B1BC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14:paraId="52A05D53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14:paraId="6D2925CC" w14:textId="77777777" w:rsidR="00C861A9" w:rsidRPr="00CC15A0" w:rsidRDefault="000261F0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Нераспространённые и распространённые простые предложения.</w:t>
      </w:r>
    </w:p>
    <w:p w14:paraId="5E9BEB7C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red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ball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.).</w:t>
      </w:r>
    </w:p>
    <w:p w14:paraId="1EA5CEF0" w14:textId="77777777" w:rsidR="00C861A9" w:rsidRPr="00CC15A0" w:rsidRDefault="000261F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8"/>
          <w:szCs w:val="28"/>
        </w:rPr>
      </w:pP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There + to be в Present Simple Tense (There is a cat in the room. Is there a cat in the room? — Yes, there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is./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No, there isn’t. There are four pens on the table. Are there four pens on the table? — Yes, there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are./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No, there aren’t. How many pens are there on the table? — There are four pens.).</w:t>
      </w:r>
    </w:p>
    <w:p w14:paraId="5A008D53" w14:textId="77777777" w:rsidR="00C861A9" w:rsidRPr="00CC15A0" w:rsidRDefault="000261F0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sz w:val="28"/>
          <w:szCs w:val="28"/>
        </w:rPr>
      </w:pP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глагольным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сказуемым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(They live in the country.),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сказуемым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(The box is small.) и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глагольным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сказуемым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 like to play with my cat. She can play the piano.).</w:t>
      </w:r>
    </w:p>
    <w:p w14:paraId="623A9592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</w:rPr>
      </w:pPr>
      <w:r w:rsidRPr="00CC15A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глаголом-связкой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to be в Present Simple Tense (My father is a doctor. Is it a red ball? —Yes, it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is./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No, it isn’t. ).</w:t>
      </w:r>
    </w:p>
    <w:p w14:paraId="7C88FBDE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Предложения с краткими глагольными формами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She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swim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don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like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porridge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.).</w:t>
      </w:r>
    </w:p>
    <w:p w14:paraId="2E338130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Побудительные предложения в утвердительной форме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Come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please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.).</w:t>
      </w:r>
    </w:p>
    <w:p w14:paraId="08EFECED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Глаголы в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Tense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7760F572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sz w:val="28"/>
          <w:szCs w:val="28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Глагольная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have got (I’ve got a cat. He’s/She’s got a cat. Have you got a cat? — Yes, I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have./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No, I haven’t. What have you got?).</w:t>
      </w:r>
    </w:p>
    <w:p w14:paraId="5DB4FCD7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Модальный глагол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 для выражения умения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tennis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 и отсутствия умения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chess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.); для получения разрешения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go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out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?).</w:t>
      </w:r>
    </w:p>
    <w:p w14:paraId="0354A9A3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Определённый, неопределённый и нулевой артикли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именами существительными (наиболее распространённые случаи).</w:t>
      </w:r>
    </w:p>
    <w:p w14:paraId="61FC8A69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Существительные во множественном числе, образованные по правилу и исключения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books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men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3056C0D4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(I, you, he/she/it, we, they).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Притяжательные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местоимения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(my, your, his/her/its, our, their).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Указательные местоимения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this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these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0B3057F7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Количественные числительные (1–12).</w:t>
      </w:r>
    </w:p>
    <w:p w14:paraId="58AB5521" w14:textId="77777777" w:rsidR="00C861A9" w:rsidRPr="00CC15A0" w:rsidRDefault="000261F0">
      <w:pPr>
        <w:autoSpaceDE w:val="0"/>
        <w:autoSpaceDN w:val="0"/>
        <w:spacing w:before="70" w:after="0" w:line="262" w:lineRule="auto"/>
        <w:ind w:left="18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Вопросительные слова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where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many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).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Предлоги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(in, on, near, under).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Союзы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однородными членами).</w:t>
      </w:r>
    </w:p>
    <w:p w14:paraId="3FEDA7E2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СОЦИОКУЛЬТУРНЫЕ ЗНАНИЯ И УМЕНИЯ</w:t>
      </w:r>
    </w:p>
    <w:p w14:paraId="1B4E5B3A" w14:textId="77777777" w:rsidR="00C861A9" w:rsidRPr="00CC15A0" w:rsidRDefault="000261F0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14:paraId="280E768C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Знание небольших произведений детского фольклора страны/стран изучаемого языка (рифмовки,</w:t>
      </w:r>
    </w:p>
    <w:p w14:paraId="4DE68E5C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72" w:bottom="438" w:left="666" w:header="720" w:footer="720" w:gutter="0"/>
          <w:cols w:space="720" w:equalWidth="0">
            <w:col w:w="10562" w:space="0"/>
          </w:cols>
          <w:docGrid w:linePitch="360"/>
        </w:sectPr>
      </w:pPr>
    </w:p>
    <w:p w14:paraId="20F02D6D" w14:textId="77777777" w:rsidR="00C861A9" w:rsidRPr="00CC15A0" w:rsidRDefault="00C861A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90B6572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стихи, песенки); персонажей детских книг.</w:t>
      </w:r>
    </w:p>
    <w:p w14:paraId="053F9EC2" w14:textId="77777777" w:rsidR="00C861A9" w:rsidRPr="00CC15A0" w:rsidRDefault="000261F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Знание названий родной страны и страны/стран изучаемого языка и их столиц.</w:t>
      </w:r>
    </w:p>
    <w:p w14:paraId="74BA31DE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КОМПЕНСАТОРНЫЕ УМЕНИЯ</w:t>
      </w:r>
    </w:p>
    <w:p w14:paraId="26181719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166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14:paraId="053AE0E5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3ED25741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86" w:right="816" w:bottom="1440" w:left="666" w:header="720" w:footer="720" w:gutter="0"/>
          <w:cols w:space="720" w:equalWidth="0">
            <w:col w:w="10418" w:space="0"/>
          </w:cols>
          <w:docGrid w:linePitch="360"/>
        </w:sectPr>
      </w:pPr>
    </w:p>
    <w:p w14:paraId="266A3CF2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4B0CBB5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1D83B6A6" w14:textId="77777777" w:rsidR="00C861A9" w:rsidRPr="00CC15A0" w:rsidRDefault="000261F0">
      <w:pPr>
        <w:autoSpaceDE w:val="0"/>
        <w:autoSpaceDN w:val="0"/>
        <w:spacing w:before="466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английского языка во 2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классе  у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14:paraId="6102B440" w14:textId="77777777" w:rsidR="00C861A9" w:rsidRPr="00CC15A0" w:rsidRDefault="000261F0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3FC9F310" w14:textId="77777777" w:rsidR="00C861A9" w:rsidRPr="00CC15A0" w:rsidRDefault="000261F0">
      <w:pPr>
        <w:autoSpaceDE w:val="0"/>
        <w:autoSpaceDN w:val="0"/>
        <w:spacing w:before="166" w:after="0" w:line="28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17E714C" w14:textId="77777777" w:rsidR="00C861A9" w:rsidRPr="00CC15A0" w:rsidRDefault="000261F0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14:paraId="2ACD4B33" w14:textId="77777777" w:rsidR="00C861A9" w:rsidRPr="00CC15A0" w:rsidRDefault="000261F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Гражданско-патриотического воспитания:</w:t>
      </w:r>
    </w:p>
    <w:p w14:paraId="20CAAE28" w14:textId="77777777" w:rsidR="00C861A9" w:rsidRPr="00CC15A0" w:rsidRDefault="000261F0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становление ценностного отношения к своей Родине — России;</w:t>
      </w:r>
    </w:p>
    <w:p w14:paraId="1A880B13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своей этнокультурной и российской гражданской идентичности;</w:t>
      </w:r>
    </w:p>
    <w:p w14:paraId="701DA9DF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сопричастность к прошлому, настоящему и будущему своей страны и родного края;</w:t>
      </w:r>
    </w:p>
    <w:p w14:paraId="3D0AC546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уважение к своему и другим народам;</w:t>
      </w:r>
    </w:p>
    <w:p w14:paraId="613EF29B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6EE1EE4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Духовно-нравственного воспитания:</w:t>
      </w:r>
    </w:p>
    <w:p w14:paraId="3823F0F6" w14:textId="77777777" w:rsidR="00C861A9" w:rsidRPr="00CC15A0" w:rsidRDefault="000261F0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признание индивидуальности каждого человека;</w:t>
      </w:r>
    </w:p>
    <w:p w14:paraId="55DFE8EE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проявление сопереживания, уважения и доброжелательности;</w:t>
      </w:r>
    </w:p>
    <w:p w14:paraId="09F7CAF4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14:paraId="0231B9FA" w14:textId="77777777" w:rsidR="00C861A9" w:rsidRPr="00CC15A0" w:rsidRDefault="000261F0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воспитания:</w:t>
      </w:r>
    </w:p>
    <w:p w14:paraId="48B85C4C" w14:textId="77777777" w:rsidR="00C861A9" w:rsidRPr="00CC15A0" w:rsidRDefault="000261F0">
      <w:pPr>
        <w:autoSpaceDE w:val="0"/>
        <w:autoSpaceDN w:val="0"/>
        <w:spacing w:before="18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3B9BD74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стремление к самовыражению в разных видах художественной деятельности.</w:t>
      </w:r>
    </w:p>
    <w:p w14:paraId="67A606EC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7646845" w14:textId="77777777" w:rsidR="00C861A9" w:rsidRPr="00CC15A0" w:rsidRDefault="000261F0">
      <w:pPr>
        <w:autoSpaceDE w:val="0"/>
        <w:autoSpaceDN w:val="0"/>
        <w:spacing w:before="178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1201056C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бережное отношение к физическому и психическому здоровью.</w:t>
      </w:r>
    </w:p>
    <w:p w14:paraId="4C39B85B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воспитания:</w:t>
      </w:r>
    </w:p>
    <w:p w14:paraId="5D6256C5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0A7A9FF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48" w:bottom="402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5B315ABA" w14:textId="77777777" w:rsidR="00C861A9" w:rsidRPr="00CC15A0" w:rsidRDefault="00C861A9">
      <w:pPr>
        <w:autoSpaceDE w:val="0"/>
        <w:autoSpaceDN w:val="0"/>
        <w:spacing w:after="9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F72692A" w14:textId="77777777" w:rsidR="00C861A9" w:rsidRPr="00CC15A0" w:rsidRDefault="000261F0">
      <w:pPr>
        <w:autoSpaceDE w:val="0"/>
        <w:autoSpaceDN w:val="0"/>
        <w:spacing w:after="0" w:line="338" w:lineRule="auto"/>
        <w:ind w:left="420" w:right="5328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Экологического воспитания: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бережное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отношение к природе;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неприятие действий, приносящих ей вред.</w:t>
      </w:r>
    </w:p>
    <w:p w14:paraId="333930B2" w14:textId="77777777" w:rsidR="00C861A9" w:rsidRPr="00CC15A0" w:rsidRDefault="000261F0">
      <w:pPr>
        <w:autoSpaceDE w:val="0"/>
        <w:autoSpaceDN w:val="0"/>
        <w:spacing w:before="178" w:after="0" w:line="326" w:lineRule="auto"/>
        <w:ind w:left="420" w:right="1728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Ценности научного познания: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первоначальные представления о научной картине мира;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познавательные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интересы, активность, инициативность, любознательность и самостоятельность в познании.</w:t>
      </w:r>
    </w:p>
    <w:p w14:paraId="340DFE99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324" w:after="0" w:line="302" w:lineRule="auto"/>
        <w:ind w:right="302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МЕТАПРЕДМЕТНЫЕ РЕЗУЛЬТАТЫ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Метапредметные результаты освоения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программы  должны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отражать:</w:t>
      </w:r>
    </w:p>
    <w:p w14:paraId="17ECF692" w14:textId="77777777" w:rsidR="00C861A9" w:rsidRPr="00CC15A0" w:rsidRDefault="000261F0">
      <w:pPr>
        <w:tabs>
          <w:tab w:val="left" w:pos="180"/>
        </w:tabs>
        <w:autoSpaceDE w:val="0"/>
        <w:autoSpaceDN w:val="0"/>
        <w:spacing w:before="262" w:after="0" w:line="302" w:lineRule="auto"/>
        <w:ind w:right="273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Овладение универсальными учебными познавательными действиями: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1)   базовые логические действия:</w:t>
      </w:r>
    </w:p>
    <w:p w14:paraId="78BC0159" w14:textId="77777777" w:rsidR="00C861A9" w:rsidRPr="00CC15A0" w:rsidRDefault="000261F0">
      <w:pPr>
        <w:autoSpaceDE w:val="0"/>
        <w:autoSpaceDN w:val="0"/>
        <w:spacing w:before="298" w:after="0" w:line="338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сравнивать объекты, устанавливать основания для сравнения, устанавливать аналогии;—  объединять части объекта (объекты) по определённому признаку;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определять существенный признак для классификации, классифицировать предложенные объекты;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5F8CAA04" w14:textId="77777777" w:rsidR="00C861A9" w:rsidRPr="00CC15A0" w:rsidRDefault="000261F0">
      <w:pPr>
        <w:autoSpaceDE w:val="0"/>
        <w:autoSpaceDN w:val="0"/>
        <w:spacing w:before="178" w:after="0" w:line="336" w:lineRule="auto"/>
        <w:ind w:left="42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2)   базовые исследовательские действия: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 помощью педагогического работника формулировать цель, планировать изменения объекта, ситуации;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по предложенному плану опыт, несложное исследование по  установлению особенностей  объекта  изучения и связей между объектами (часть целое,  причина  следствие);—  формулировать выводы и подкреплять их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доказательствами на основе результатов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проведенного наблюдения (опыта, измерения, классификации, сравнения, исследования);—  прогнозировать возможное развитие процессов, событий и их последствия в аналогичных или сходных ситуациях.</w:t>
      </w:r>
    </w:p>
    <w:p w14:paraId="326350DE" w14:textId="77777777" w:rsidR="00C861A9" w:rsidRPr="00CC15A0" w:rsidRDefault="000261F0">
      <w:pPr>
        <w:autoSpaceDE w:val="0"/>
        <w:autoSpaceDN w:val="0"/>
        <w:spacing w:before="178" w:after="0" w:line="338" w:lineRule="auto"/>
        <w:ind w:left="420" w:right="1008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3)   работа с информацией: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выбирать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источник получения информации;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согласно заданному алгоритму находить в предложенном источнике информацию,</w:t>
      </w:r>
    </w:p>
    <w:p w14:paraId="27222054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316" w:right="730" w:bottom="332" w:left="666" w:header="720" w:footer="720" w:gutter="0"/>
          <w:cols w:space="720" w:equalWidth="0">
            <w:col w:w="10504" w:space="0"/>
          </w:cols>
          <w:docGrid w:linePitch="360"/>
        </w:sectPr>
      </w:pPr>
    </w:p>
    <w:p w14:paraId="633EFB86" w14:textId="77777777" w:rsidR="00C861A9" w:rsidRPr="00CC15A0" w:rsidRDefault="00C861A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24428B0" w14:textId="77777777" w:rsidR="00C861A9" w:rsidRPr="00CC15A0" w:rsidRDefault="000261F0">
      <w:pPr>
        <w:autoSpaceDE w:val="0"/>
        <w:autoSpaceDN w:val="0"/>
        <w:spacing w:after="0" w:line="33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представленную в явном виде;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с помощью взрослых (педагогических работников, родителей (законных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представителей) несовершеннолетних обучающихся) правила информационной безопасности при поиске информации в сети Интернет;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самостоятельно создавать схемы, таблицы для представления информации.</w:t>
      </w:r>
    </w:p>
    <w:p w14:paraId="0BD995B9" w14:textId="77777777" w:rsidR="00C861A9" w:rsidRPr="00CC15A0" w:rsidRDefault="000261F0">
      <w:pPr>
        <w:tabs>
          <w:tab w:val="left" w:pos="180"/>
          <w:tab w:val="left" w:pos="420"/>
        </w:tabs>
        <w:autoSpaceDE w:val="0"/>
        <w:autoSpaceDN w:val="0"/>
        <w:spacing w:before="324" w:after="0" w:line="3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Овладение универсальными учебными коммуникативными действиями: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1)   общение: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воспринимать и формулировать суждения, выражать эмоции в соответствии с целями и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условиями общения в знакомой среде;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проявлять уважительное отношение к собеседнику, соблюдать правила ведения диалога и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дискуссии;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признавать возможность существования разных точек зрения;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корректно и аргументированно высказывать своё мнение;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строить речевое высказывание в соответствии с поставленной задачей;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устные и письменные тексты (описание, рассуждение, повествование);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готовить небольшие публичные выступления;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подбирать иллюстративный материал (рисунки, фото, плакаты) к тексту выступления;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2)   совместная деятельность: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формулировать краткосрочные и долгосрочные цели (индивидуальные  с   учётом   участия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  коллективных   задачах) в стандартной (типовой) ситуации на основе предложенного формата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планирования, распределения промежуточных шагов и сроков;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принимать цель совместной деятельности, коллективно строить действия по её достижению: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распределять роли, договариваться, обсуждать процесс и результат совместной работы;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проявлять готовность руководить, выполнять поручения, подчиняться;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ответственно выполнять свою часть работы;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свой вклад в общий результат;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совместные проектные задания с опорой на предложенные образцы.</w:t>
      </w:r>
    </w:p>
    <w:p w14:paraId="35518D03" w14:textId="77777777" w:rsidR="00C861A9" w:rsidRPr="00CC15A0" w:rsidRDefault="000261F0">
      <w:pPr>
        <w:tabs>
          <w:tab w:val="left" w:pos="180"/>
          <w:tab w:val="left" w:pos="420"/>
        </w:tabs>
        <w:autoSpaceDE w:val="0"/>
        <w:autoSpaceDN w:val="0"/>
        <w:spacing w:before="322" w:after="0" w:line="355" w:lineRule="auto"/>
        <w:ind w:right="172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Овладение универсальными учебными регулятивными действиями: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1)   самоорганизация: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планировать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действия по решению учебной задачи для получения результата;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выстраивать последовательность выбранных действий;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2)   самоконтроль:</w:t>
      </w:r>
    </w:p>
    <w:p w14:paraId="149B7C68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86" w:right="708" w:bottom="482" w:left="666" w:header="720" w:footer="720" w:gutter="0"/>
          <w:cols w:space="720" w:equalWidth="0">
            <w:col w:w="10526" w:space="0"/>
          </w:cols>
          <w:docGrid w:linePitch="360"/>
        </w:sectPr>
      </w:pPr>
    </w:p>
    <w:p w14:paraId="2C006196" w14:textId="77777777" w:rsidR="00C861A9" w:rsidRPr="00CC15A0" w:rsidRDefault="00C861A9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25AC7160" w14:textId="77777777" w:rsidR="00C861A9" w:rsidRPr="00CC15A0" w:rsidRDefault="000261F0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устанавливать причины успеха/неудач учебной деятельности;</w:t>
      </w:r>
    </w:p>
    <w:p w14:paraId="638642B5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корректировать свои учебные действия для преодоления ошибок.</w:t>
      </w:r>
    </w:p>
    <w:p w14:paraId="30B9FF3F" w14:textId="77777777" w:rsidR="00C861A9" w:rsidRPr="00CC15A0" w:rsidRDefault="000261F0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6A81DBD1" w14:textId="77777777" w:rsidR="00C861A9" w:rsidRPr="00CC15A0" w:rsidRDefault="000261F0">
      <w:pPr>
        <w:autoSpaceDE w:val="0"/>
        <w:autoSpaceDN w:val="0"/>
        <w:spacing w:before="166" w:after="0" w:line="28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иноязычной коммуникативной  компетенции  на  элементарном  уровне в совокупности её составляющих —речевой, языковой, социокультурной, компенсаторной, метапредметной (учебно-познавательной).</w:t>
      </w:r>
    </w:p>
    <w:p w14:paraId="12DAC927" w14:textId="77777777" w:rsidR="00C861A9" w:rsidRPr="00CC15A0" w:rsidRDefault="000261F0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умения</w:t>
      </w:r>
    </w:p>
    <w:p w14:paraId="6E63AA0B" w14:textId="77777777" w:rsidR="00C861A9" w:rsidRPr="00CC15A0" w:rsidRDefault="000261F0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Говорение</w:t>
      </w:r>
    </w:p>
    <w:p w14:paraId="007F4FC7" w14:textId="77777777" w:rsidR="00C861A9" w:rsidRPr="00CC15A0" w:rsidRDefault="000261F0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вести разные виды диалогов (диалог этикетного характера, диалог-расспрос) в стандартных ситуациях неофициального общения,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используя  вербальные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2F242870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14:paraId="19300B6F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Аудирование</w:t>
      </w:r>
    </w:p>
    <w:p w14:paraId="63336FE2" w14:textId="77777777" w:rsidR="00C861A9" w:rsidRPr="00CC15A0" w:rsidRDefault="000261F0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воспринимать на слух и понимать речь учителя и одноклассников;</w:t>
      </w:r>
    </w:p>
    <w:p w14:paraId="47582F65" w14:textId="77777777" w:rsidR="00C861A9" w:rsidRPr="00CC15A0" w:rsidRDefault="000261F0">
      <w:pPr>
        <w:autoSpaceDE w:val="0"/>
        <w:autoSpaceDN w:val="0"/>
        <w:spacing w:before="190" w:after="0" w:line="28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14:paraId="1D1F0245" w14:textId="77777777" w:rsidR="00C861A9" w:rsidRPr="00CC15A0" w:rsidRDefault="000261F0">
      <w:pPr>
        <w:autoSpaceDE w:val="0"/>
        <w:autoSpaceDN w:val="0"/>
        <w:spacing w:before="190" w:after="0" w:line="28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14:paraId="49A6DCF8" w14:textId="77777777" w:rsidR="00C861A9" w:rsidRPr="00CC15A0" w:rsidRDefault="000261F0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Смысловое чтение</w:t>
      </w:r>
    </w:p>
    <w:p w14:paraId="2177F003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14:paraId="113F555F" w14:textId="77777777" w:rsidR="00C861A9" w:rsidRPr="00CC15A0" w:rsidRDefault="000261F0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14:paraId="45BACC6B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Письмо</w:t>
      </w:r>
    </w:p>
    <w:p w14:paraId="2A40F379" w14:textId="77777777" w:rsidR="00C861A9" w:rsidRPr="00CC15A0" w:rsidRDefault="000261F0">
      <w:pPr>
        <w:autoSpaceDE w:val="0"/>
        <w:autoSpaceDN w:val="0"/>
        <w:spacing w:before="178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14:paraId="18C93131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352" w:right="716" w:bottom="384" w:left="666" w:header="720" w:footer="720" w:gutter="0"/>
          <w:cols w:space="720" w:equalWidth="0">
            <w:col w:w="10518" w:space="0"/>
          </w:cols>
          <w:docGrid w:linePitch="360"/>
        </w:sectPr>
      </w:pPr>
    </w:p>
    <w:p w14:paraId="7970DC2B" w14:textId="77777777" w:rsidR="00C861A9" w:rsidRPr="00CC15A0" w:rsidRDefault="00C861A9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79BB66BD" w14:textId="77777777" w:rsidR="00C861A9" w:rsidRPr="00CC15A0" w:rsidRDefault="000261F0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писать с опорой на образец короткие поздравления с праздниками (с днём рождения, Новым годом).</w:t>
      </w:r>
    </w:p>
    <w:p w14:paraId="25614A16" w14:textId="77777777" w:rsidR="00C861A9" w:rsidRPr="00CC15A0" w:rsidRDefault="000261F0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ЯЗЫКОВЫЕ ЗНАНИЯ И НАВЫКИ</w:t>
      </w:r>
    </w:p>
    <w:p w14:paraId="2063F759" w14:textId="77777777" w:rsidR="00C861A9" w:rsidRPr="00CC15A0" w:rsidRDefault="000261F0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Фонетическая сторона речи</w:t>
      </w:r>
    </w:p>
    <w:p w14:paraId="3614E481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3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знать буквы алфавита английского языка в правильной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последовательности,  фонетически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корректно   их   озвучивать и графически корректно воспроизводить (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полупечатное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написание букв, буквосочетаний, слов);</w:t>
      </w:r>
    </w:p>
    <w:p w14:paraId="5A8EF42A" w14:textId="77777777" w:rsidR="00C861A9" w:rsidRPr="00CC15A0" w:rsidRDefault="000261F0">
      <w:pPr>
        <w:autoSpaceDE w:val="0"/>
        <w:autoSpaceDN w:val="0"/>
        <w:spacing w:before="190" w:after="0" w:line="274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правила чтения гласных в открытом и закрытом слоге в односложных словах, вычленять некоторые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звукобуковенные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сочетания при анализе знакомых слов; озвучивать транскрипционные знаки, отличать их от букв;</w:t>
      </w:r>
    </w:p>
    <w:p w14:paraId="3939DE27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читать новые слова согласно основным правилам чтения;</w:t>
      </w:r>
    </w:p>
    <w:p w14:paraId="7C0C5169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14:paraId="7F9C21C7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Графика, орфография и пунктуация</w:t>
      </w:r>
    </w:p>
    <w:p w14:paraId="23C8BA38" w14:textId="77777777" w:rsidR="00C861A9" w:rsidRPr="00CC15A0" w:rsidRDefault="000261F0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правильно писать изученные слова;</w:t>
      </w:r>
    </w:p>
    <w:p w14:paraId="669CB19C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заполнять пропуски словами; дописывать предложения;</w:t>
      </w:r>
    </w:p>
    <w:p w14:paraId="2456A183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14:paraId="2A7EF163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Лексическая сторона речи</w:t>
      </w:r>
    </w:p>
    <w:p w14:paraId="62FF31CA" w14:textId="77777777" w:rsidR="00C861A9" w:rsidRPr="00CC15A0" w:rsidRDefault="000261F0">
      <w:pPr>
        <w:autoSpaceDE w:val="0"/>
        <w:autoSpaceDN w:val="0"/>
        <w:spacing w:before="178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14:paraId="7325EF84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использовать языковую догадку в распознавании интернациональных слов.</w:t>
      </w:r>
    </w:p>
    <w:p w14:paraId="116292B1" w14:textId="77777777" w:rsidR="00C861A9" w:rsidRPr="00CC15A0" w:rsidRDefault="000261F0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Грамматическая сторона речи</w:t>
      </w:r>
    </w:p>
    <w:p w14:paraId="0DA24DF8" w14:textId="77777777" w:rsidR="00C861A9" w:rsidRPr="00CC15A0" w:rsidRDefault="000261F0">
      <w:pPr>
        <w:autoSpaceDE w:val="0"/>
        <w:autoSpaceDN w:val="0"/>
        <w:spacing w:before="18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14:paraId="2695E961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нераспространённые и распространённые простые предложения;</w:t>
      </w:r>
    </w:p>
    <w:p w14:paraId="6026F040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предложения с начальным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0DBA210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распознавать и употреблять в устной и письменной речи предложения с начальным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There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Tense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14E51F59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простые предложения с простым глагольным сказуемым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speaks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English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.);</w:t>
      </w:r>
    </w:p>
    <w:p w14:paraId="34F06383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предложения с составным глагольным сказуемым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want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dance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She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skate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well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.);</w:t>
      </w:r>
    </w:p>
    <w:p w14:paraId="05266BB0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распознавать и употреблять в устной и письменной речи предложения с глаголом-связкой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Tense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составе таких фраз, как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Dima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eight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fine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sorry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…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…?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…?;</w:t>
      </w:r>
      <w:proofErr w:type="gramEnd"/>
    </w:p>
    <w:p w14:paraId="2DFE0346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328" w:right="774" w:bottom="302" w:left="666" w:header="720" w:footer="720" w:gutter="0"/>
          <w:cols w:space="720" w:equalWidth="0">
            <w:col w:w="10460" w:space="0"/>
          </w:cols>
          <w:docGrid w:linePitch="360"/>
        </w:sectPr>
      </w:pPr>
    </w:p>
    <w:p w14:paraId="04D06116" w14:textId="77777777" w:rsidR="00C861A9" w:rsidRPr="00CC15A0" w:rsidRDefault="00C861A9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9293580" w14:textId="77777777" w:rsidR="00C861A9" w:rsidRPr="00CC15A0" w:rsidRDefault="000261F0">
      <w:pPr>
        <w:autoSpaceDE w:val="0"/>
        <w:autoSpaceDN w:val="0"/>
        <w:spacing w:after="0" w:line="262" w:lineRule="auto"/>
        <w:ind w:left="420"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предложения с краткими глагольными формами;</w:t>
      </w:r>
    </w:p>
    <w:p w14:paraId="4CF6454B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Come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please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.);</w:t>
      </w:r>
    </w:p>
    <w:p w14:paraId="1ECD2743" w14:textId="77777777" w:rsidR="00C861A9" w:rsidRPr="00CC15A0" w:rsidRDefault="000261F0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настоящее простое время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Tense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14:paraId="3F680716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глагольную конструкцию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have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got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ve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got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…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Have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you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got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…?);</w:t>
      </w:r>
    </w:p>
    <w:p w14:paraId="14E4B75A" w14:textId="77777777" w:rsidR="00C861A9" w:rsidRPr="00CC15A0" w:rsidRDefault="000261F0">
      <w:pPr>
        <w:autoSpaceDE w:val="0"/>
        <w:autoSpaceDN w:val="0"/>
        <w:spacing w:before="192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модальный глагол с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выражения умения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ride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bike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 и отсутствия умения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’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ride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bike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.);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получения разрешения (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go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out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?);</w:t>
      </w:r>
    </w:p>
    <w:p w14:paraId="255AC1CD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14:paraId="25C9A19A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pen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pens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man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men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3495967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личные и притяжательные местоимения;</w:t>
      </w:r>
    </w:p>
    <w:p w14:paraId="6FF790B1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указательные местоимения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this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—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these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0776D30F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распознавать и употреблять в устной и письменной речи количественные числительные (1—12);</w:t>
      </w:r>
    </w:p>
    <w:p w14:paraId="748BAA8E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вопросительные слова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who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where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many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2D1B0E10" w14:textId="77777777" w:rsidR="00C861A9" w:rsidRPr="00CC15A0" w:rsidRDefault="000261F0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предлоги места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in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near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under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01F734B0" w14:textId="77777777" w:rsidR="00C861A9" w:rsidRPr="00CC15A0" w:rsidRDefault="000261F0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и употреблять в устной и письменной речи союзы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(при однородных членах).</w:t>
      </w:r>
    </w:p>
    <w:p w14:paraId="03ACF23F" w14:textId="77777777" w:rsidR="00C861A9" w:rsidRPr="00CC15A0" w:rsidRDefault="000261F0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СОЦИОКУЛЬТУРНЫЕ ЗНАНИЯ И УМЕНИЯ</w:t>
      </w:r>
    </w:p>
    <w:p w14:paraId="1CD6181C" w14:textId="77777777" w:rsidR="00C861A9" w:rsidRPr="00CC15A0" w:rsidRDefault="000261F0">
      <w:pPr>
        <w:autoSpaceDE w:val="0"/>
        <w:autoSpaceDN w:val="0"/>
        <w:spacing w:before="226" w:after="0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владеть отдельными социокультурными элементами речевого поведенческого этикета, </w:t>
      </w:r>
      <w:proofErr w:type="gram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принятыми  в</w:t>
      </w:r>
      <w:proofErr w:type="gram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14:paraId="5C679DA3" w14:textId="77777777" w:rsidR="00C861A9" w:rsidRPr="00CC15A0" w:rsidRDefault="000261F0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знать названия родной страны и страны/стран изучаемого языка и их столиц.</w:t>
      </w:r>
    </w:p>
    <w:p w14:paraId="0E175F01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364" w:right="734" w:bottom="1440" w:left="666" w:header="720" w:footer="720" w:gutter="0"/>
          <w:cols w:space="720" w:equalWidth="0">
            <w:col w:w="10500" w:space="0"/>
          </w:cols>
          <w:docGrid w:linePitch="360"/>
        </w:sectPr>
      </w:pPr>
    </w:p>
    <w:p w14:paraId="31A470FF" w14:textId="77777777" w:rsidR="00C861A9" w:rsidRPr="00CC15A0" w:rsidRDefault="00C861A9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C8FB2FE" w14:textId="77777777" w:rsidR="00C861A9" w:rsidRPr="00CC15A0" w:rsidRDefault="000261F0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8"/>
          <w:szCs w:val="28"/>
        </w:rPr>
      </w:pPr>
      <w:r w:rsidRPr="00CC15A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840"/>
        <w:gridCol w:w="528"/>
        <w:gridCol w:w="1356"/>
        <w:gridCol w:w="1380"/>
        <w:gridCol w:w="962"/>
        <w:gridCol w:w="1344"/>
        <w:gridCol w:w="1514"/>
        <w:gridCol w:w="3182"/>
      </w:tblGrid>
      <w:tr w:rsidR="00C861A9" w:rsidRPr="00830D7E" w14:paraId="76587072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27144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№</w:t>
            </w:r>
            <w:r w:rsidRPr="00830D7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4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04A5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0E98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CF9C0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Дата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r w:rsidRPr="00830D7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61CAE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r w:rsidRPr="00830D7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7288F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,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формы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BDEA0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Электронные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(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цифровые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)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образовательные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ресурсы</w:t>
            </w:r>
            <w:proofErr w:type="spellEnd"/>
          </w:p>
        </w:tc>
      </w:tr>
      <w:tr w:rsidR="00C861A9" w:rsidRPr="00830D7E" w14:paraId="0441640A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BAD4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2C5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CAB8B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DD460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961C3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251F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E156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A098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C6E7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A9" w:rsidRPr="00830D7E" w14:paraId="42B828B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7781F" w14:textId="77777777" w:rsidR="00C861A9" w:rsidRPr="00830D7E" w:rsidRDefault="000261F0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1.</w:t>
            </w: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Мир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моего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«я»</w:t>
            </w:r>
          </w:p>
        </w:tc>
      </w:tr>
      <w:tr w:rsidR="00C861A9" w:rsidRPr="00830D7E" w14:paraId="2FEB90D6" w14:textId="77777777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E93BA" w14:textId="2173FAC1" w:rsidR="00C861A9" w:rsidRPr="00830D7E" w:rsidRDefault="005C79A6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="000261F0"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61699" w14:textId="77777777" w:rsidR="00C861A9" w:rsidRPr="00830D7E" w:rsidRDefault="000261F0">
            <w:pPr>
              <w:autoSpaceDE w:val="0"/>
              <w:autoSpaceDN w:val="0"/>
              <w:spacing w:before="6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Приветствие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,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знакомство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D9EC2" w14:textId="77777777" w:rsidR="00C861A9" w:rsidRPr="00830D7E" w:rsidRDefault="000261F0">
            <w:pPr>
              <w:autoSpaceDE w:val="0"/>
              <w:autoSpaceDN w:val="0"/>
              <w:spacing w:before="8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054A4" w14:textId="77777777" w:rsidR="00C861A9" w:rsidRPr="00830D7E" w:rsidRDefault="004B5C8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BDB17" w14:textId="77777777" w:rsidR="00C861A9" w:rsidRPr="00830D7E" w:rsidRDefault="000261F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0CE14" w14:textId="77777777" w:rsidR="00C861A9" w:rsidRPr="00830D7E" w:rsidRDefault="0022005B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01.09-07.09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ED578" w14:textId="77777777" w:rsidR="00C861A9" w:rsidRPr="00830D7E" w:rsidRDefault="000261F0">
            <w:pPr>
              <w:autoSpaceDE w:val="0"/>
              <w:autoSpaceDN w:val="0"/>
              <w:spacing w:before="80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Диалогическая речь;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02E57" w14:textId="77777777" w:rsidR="00C861A9" w:rsidRPr="00830D7E" w:rsidRDefault="000261F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Устный 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E9FF7" w14:textId="77777777" w:rsidR="00C861A9" w:rsidRPr="00830D7E" w:rsidRDefault="000261F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proofErr w:type="spellEnd"/>
          </w:p>
        </w:tc>
      </w:tr>
      <w:tr w:rsidR="00C861A9" w:rsidRPr="00830D7E" w14:paraId="0553665B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02DDE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1.2.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C8C78" w14:textId="77777777" w:rsidR="00C861A9" w:rsidRPr="00830D7E" w:rsidRDefault="000261F0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Моя семья.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5A3F2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F5847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  <w:r w:rsidR="004B5C81"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A5BB6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D0646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08.09-05.10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664E7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Диалогическая речь;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9B19C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Устный 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F704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proofErr w:type="spellEnd"/>
          </w:p>
        </w:tc>
      </w:tr>
      <w:tr w:rsidR="00C861A9" w:rsidRPr="00830D7E" w14:paraId="673753C6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A6F9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1.3.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91A4D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Мой день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ро</w:t>
            </w: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ждения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2D96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B5807" w14:textId="77777777" w:rsidR="00C861A9" w:rsidRPr="00830D7E" w:rsidRDefault="004B5C8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CD7E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4F266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06.10-09.11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3EF39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D3214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6F0F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625B0FD7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D28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1.4.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A920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любимая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еда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21D71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069A4" w14:textId="77777777" w:rsidR="00C861A9" w:rsidRPr="00830D7E" w:rsidRDefault="004B5C8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1A081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74C4E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10.11-07.12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72534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AFFB3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05EA0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79026A18" w14:textId="77777777">
        <w:trPr>
          <w:trHeight w:hRule="exact" w:val="348"/>
        </w:trPr>
        <w:tc>
          <w:tcPr>
            <w:tcW w:w="5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A4A3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7F2E1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25</w:t>
            </w: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D90A2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A9" w:rsidRPr="00830D7E" w14:paraId="46CC4E9E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D135A" w14:textId="77777777" w:rsidR="00C861A9" w:rsidRPr="00830D7E" w:rsidRDefault="000261F0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2.</w:t>
            </w: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Мир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моих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увлечений</w:t>
            </w:r>
            <w:proofErr w:type="spellEnd"/>
          </w:p>
        </w:tc>
      </w:tr>
      <w:tr w:rsidR="00C861A9" w:rsidRPr="00830D7E" w14:paraId="1D65C10E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0E50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2.1.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3163" w14:textId="77777777" w:rsidR="00C861A9" w:rsidRPr="00830D7E" w:rsidRDefault="000261F0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Любимый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цвет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,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игрушка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64F66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CAE1" w14:textId="77777777" w:rsidR="00C861A9" w:rsidRPr="00830D7E" w:rsidRDefault="004B5C8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40DE2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5390C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08.12-23.12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A3FB2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A94AA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6011E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30C9A23F" w14:textId="77777777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BF1CD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2.2.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83CC2" w14:textId="77777777" w:rsidR="00C861A9" w:rsidRPr="00830D7E" w:rsidRDefault="000261F0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Любимые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занятия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FBEE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BC1B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  <w:r w:rsidR="004B5C81"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377F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F6EC4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26.12-20.01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93C3A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873E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3686B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7B6E7F07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20867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2.3.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93621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питомец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E5A3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8D696" w14:textId="77777777" w:rsidR="00C861A9" w:rsidRPr="00830D7E" w:rsidRDefault="004B5C8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1F11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DC2A4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23.01-10.02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0E3E5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AB9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BCE19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64D573C0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C299A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2.4.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4CEBD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Выходной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день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C01AD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91B9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  <w:r w:rsidR="004B5C81"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47693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5D5E0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13.02-07.03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A9824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B6588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050B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6FD5C190" w14:textId="77777777">
        <w:trPr>
          <w:trHeight w:hRule="exact" w:val="348"/>
        </w:trPr>
        <w:tc>
          <w:tcPr>
            <w:tcW w:w="5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67739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8A3D1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20</w:t>
            </w: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1682A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A9" w:rsidRPr="00830D7E" w14:paraId="31AFD81B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F94E4" w14:textId="77777777" w:rsidR="00C861A9" w:rsidRPr="00830D7E" w:rsidRDefault="000261F0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3.</w:t>
            </w: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Мир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вокруг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меня</w:t>
            </w:r>
            <w:proofErr w:type="spellEnd"/>
          </w:p>
        </w:tc>
      </w:tr>
      <w:tr w:rsidR="00C861A9" w:rsidRPr="00830D7E" w14:paraId="260115DF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23F3A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3.1.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06F7B" w14:textId="77777777" w:rsidR="00C861A9" w:rsidRPr="00830D7E" w:rsidRDefault="000261F0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школа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1B29A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D8D9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  <w:r w:rsidR="004B5C81"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DDD4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EDD90" w14:textId="77777777" w:rsidR="00C861A9" w:rsidRPr="00830D7E" w:rsidRDefault="000261F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09.03-</w:t>
            </w:r>
            <w:r w:rsidR="0022005B"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9EF3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CAE9C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38AD0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3CBBDDA5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0CA5B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3.2.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FBD55" w14:textId="77777777" w:rsidR="00C861A9" w:rsidRPr="00830D7E" w:rsidRDefault="000261F0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szCs w:val="20"/>
              </w:rPr>
              <w:t>Мои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szCs w:val="20"/>
              </w:rPr>
              <w:t>друзья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F292A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B0E71" w14:textId="77777777" w:rsidR="00C861A9" w:rsidRPr="00830D7E" w:rsidRDefault="004B5C8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5EB41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EED29" w14:textId="77777777" w:rsidR="00C861A9" w:rsidRPr="00830D7E" w:rsidRDefault="002200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23.03-07.04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D21D9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86783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7D2B9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253E20CF" w14:textId="77777777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2E600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3.3.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E466C" w14:textId="77777777" w:rsidR="00C861A9" w:rsidRPr="00830D7E" w:rsidRDefault="000261F0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Моя малая родина (город, село).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06E75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A5472" w14:textId="77777777" w:rsidR="00C861A9" w:rsidRPr="00830D7E" w:rsidRDefault="004B5C8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6805E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75FA6" w14:textId="77777777" w:rsidR="00C861A9" w:rsidRPr="00830D7E" w:rsidRDefault="002200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17.04-05.05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D6AC7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6175B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AC756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61F47C85" w14:textId="77777777">
        <w:trPr>
          <w:trHeight w:hRule="exact" w:val="348"/>
        </w:trPr>
        <w:tc>
          <w:tcPr>
            <w:tcW w:w="5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D74B2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2C626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898D0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B4AE4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4D2D0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84211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B4B1C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D4F35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A9" w:rsidRPr="00830D7E" w14:paraId="4004960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9D31A" w14:textId="77777777" w:rsidR="00C861A9" w:rsidRPr="00830D7E" w:rsidRDefault="000261F0">
            <w:pPr>
              <w:autoSpaceDE w:val="0"/>
              <w:autoSpaceDN w:val="0"/>
              <w:spacing w:before="64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Раздел 4. </w:t>
            </w:r>
            <w:r w:rsidRPr="00830D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Родная страна и страны изучаемого язык</w:t>
            </w:r>
          </w:p>
        </w:tc>
      </w:tr>
      <w:tr w:rsidR="00C861A9" w:rsidRPr="00830D7E" w14:paraId="0CE85147" w14:textId="77777777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BDDD0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4.1.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93D8A" w14:textId="77777777" w:rsidR="00C861A9" w:rsidRPr="00830D7E" w:rsidRDefault="000261F0">
            <w:pPr>
              <w:autoSpaceDE w:val="0"/>
              <w:autoSpaceDN w:val="0"/>
              <w:spacing w:before="64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Названия родной страны и страны/стран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изучае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мого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языка, их столиц.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AD42F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B156B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19DF0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4C19B" w14:textId="77777777" w:rsidR="00C861A9" w:rsidRPr="00830D7E" w:rsidRDefault="002200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06.05-10.05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3FA61" w14:textId="77777777" w:rsidR="00C861A9" w:rsidRPr="00830D7E" w:rsidRDefault="000261F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90F03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1E202" w14:textId="77777777" w:rsidR="00C861A9" w:rsidRPr="00830D7E" w:rsidRDefault="000261F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</w:tbl>
    <w:p w14:paraId="4782CFA8" w14:textId="77777777" w:rsidR="00C861A9" w:rsidRPr="00830D7E" w:rsidRDefault="00C861A9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14:paraId="00654916" w14:textId="77777777" w:rsidR="00C861A9" w:rsidRPr="00830D7E" w:rsidRDefault="00C861A9">
      <w:pPr>
        <w:rPr>
          <w:rFonts w:ascii="Times New Roman" w:hAnsi="Times New Roman" w:cs="Times New Roman"/>
          <w:sz w:val="20"/>
          <w:szCs w:val="20"/>
        </w:rPr>
        <w:sectPr w:rsidR="00C861A9" w:rsidRPr="00830D7E">
          <w:pgSz w:w="16840" w:h="11900"/>
          <w:pgMar w:top="282" w:right="640" w:bottom="52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8B1776E" w14:textId="77777777" w:rsidR="00C861A9" w:rsidRPr="00830D7E" w:rsidRDefault="00C861A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840"/>
        <w:gridCol w:w="528"/>
        <w:gridCol w:w="1356"/>
        <w:gridCol w:w="1380"/>
        <w:gridCol w:w="962"/>
        <w:gridCol w:w="1344"/>
        <w:gridCol w:w="1514"/>
        <w:gridCol w:w="3182"/>
      </w:tblGrid>
      <w:tr w:rsidR="00C861A9" w:rsidRPr="00830D7E" w14:paraId="3E36622C" w14:textId="77777777">
        <w:trPr>
          <w:trHeight w:hRule="exact" w:val="7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F97C5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4.2.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E3C81" w14:textId="77777777" w:rsidR="00C861A9" w:rsidRPr="00830D7E" w:rsidRDefault="000261F0">
            <w:pPr>
              <w:autoSpaceDE w:val="0"/>
              <w:autoSpaceDN w:val="0"/>
              <w:spacing w:before="6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детского фольклора. Литературные персонажи детских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кни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3F5D6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AC578" w14:textId="77777777" w:rsidR="00C861A9" w:rsidRPr="00830D7E" w:rsidRDefault="004B5C8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654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963F0" w14:textId="77777777" w:rsidR="00C861A9" w:rsidRPr="00830D7E" w:rsidRDefault="002200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11.05-19.05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B8AA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840BA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7F9C9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6EFA3417" w14:textId="77777777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0F6C5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4.3.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7B3AA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46143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45B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47458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04A81" w14:textId="77777777" w:rsidR="00C861A9" w:rsidRPr="00830D7E" w:rsidRDefault="002200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22.05-26.05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1E58" w14:textId="77777777" w:rsidR="00C861A9" w:rsidRPr="00830D7E" w:rsidRDefault="000261F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Монологическая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3C386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0D64E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prosv.ru</w:t>
            </w:r>
          </w:p>
        </w:tc>
      </w:tr>
      <w:tr w:rsidR="00C861A9" w:rsidRPr="00830D7E" w14:paraId="45E854E7" w14:textId="77777777">
        <w:trPr>
          <w:trHeight w:hRule="exact" w:val="348"/>
        </w:trPr>
        <w:tc>
          <w:tcPr>
            <w:tcW w:w="5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D5AA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C96A9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C95E1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EB354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26826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229FB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17A84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60F5D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A9" w:rsidRPr="00830D7E" w14:paraId="79727630" w14:textId="77777777">
        <w:trPr>
          <w:trHeight w:hRule="exact" w:val="330"/>
        </w:trPr>
        <w:tc>
          <w:tcPr>
            <w:tcW w:w="5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DEDE4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C4B14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8EC7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5A0BF" w14:textId="77777777" w:rsidR="00C861A9" w:rsidRPr="00830D7E" w:rsidRDefault="000261F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7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4ACB6" w14:textId="77777777" w:rsidR="00C861A9" w:rsidRPr="00830D7E" w:rsidRDefault="00C86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2D18DB" w14:textId="77777777" w:rsidR="00C861A9" w:rsidRPr="00830D7E" w:rsidRDefault="00C861A9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14:paraId="581F687E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</w:rPr>
        <w:sectPr w:rsidR="00C861A9" w:rsidRPr="00CC15A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F888EF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</w:rPr>
      </w:pPr>
    </w:p>
    <w:p w14:paraId="24AA0687" w14:textId="77777777" w:rsidR="00C861A9" w:rsidRPr="007E42E6" w:rsidRDefault="000261F0">
      <w:pPr>
        <w:autoSpaceDE w:val="0"/>
        <w:autoSpaceDN w:val="0"/>
        <w:spacing w:after="320" w:line="230" w:lineRule="auto"/>
        <w:rPr>
          <w:rFonts w:ascii="Times New Roman" w:hAnsi="Times New Roman" w:cs="Times New Roman"/>
          <w:sz w:val="24"/>
          <w:szCs w:val="24"/>
        </w:rPr>
      </w:pPr>
      <w:r w:rsidRPr="007E42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960"/>
        <w:gridCol w:w="32"/>
        <w:gridCol w:w="2694"/>
        <w:gridCol w:w="732"/>
        <w:gridCol w:w="1620"/>
        <w:gridCol w:w="1668"/>
        <w:gridCol w:w="1164"/>
        <w:gridCol w:w="1682"/>
      </w:tblGrid>
      <w:tr w:rsidR="00C861A9" w:rsidRPr="007E42E6" w14:paraId="36C961D3" w14:textId="77777777">
        <w:trPr>
          <w:trHeight w:hRule="exact" w:val="492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92A62" w14:textId="77777777" w:rsidR="00C861A9" w:rsidRPr="007E42E6" w:rsidRDefault="000261F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7E42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7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BB411" w14:textId="77777777" w:rsidR="00C861A9" w:rsidRPr="007E42E6" w:rsidRDefault="000261F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7A813" w14:textId="77777777" w:rsidR="00C861A9" w:rsidRPr="007E42E6" w:rsidRDefault="000261F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7A7B5" w14:textId="77777777" w:rsidR="00C861A9" w:rsidRPr="007E42E6" w:rsidRDefault="000261F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E42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9BD8B" w14:textId="77777777" w:rsidR="00C861A9" w:rsidRPr="007E42E6" w:rsidRDefault="000261F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</w:tr>
      <w:tr w:rsidR="00C861A9" w:rsidRPr="007E42E6" w14:paraId="5E0EED34" w14:textId="77777777" w:rsidTr="00810955">
        <w:trPr>
          <w:trHeight w:hRule="exact" w:val="828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BDCE" w14:textId="77777777" w:rsidR="00C861A9" w:rsidRPr="007E42E6" w:rsidRDefault="00C86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8618" w14:textId="77777777" w:rsidR="00C861A9" w:rsidRPr="007E42E6" w:rsidRDefault="00C86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4FCAC" w14:textId="77777777" w:rsidR="00C861A9" w:rsidRPr="007E42E6" w:rsidRDefault="000261F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DFD92" w14:textId="77777777" w:rsidR="00C861A9" w:rsidRPr="007E42E6" w:rsidRDefault="000261F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58E86" w14:textId="77777777" w:rsidR="00C861A9" w:rsidRPr="007E42E6" w:rsidRDefault="000261F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798544" w14:textId="77777777" w:rsidR="00C861A9" w:rsidRPr="007E42E6" w:rsidRDefault="00C86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2B1" w14:textId="77777777" w:rsidR="00C861A9" w:rsidRPr="007E42E6" w:rsidRDefault="00C86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579" w:rsidRPr="007E42E6" w14:paraId="1EB33198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EDC4C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64BD7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Введение.Вводный</w:t>
            </w:r>
            <w:proofErr w:type="spellEnd"/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модуль. Знакомство.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8573C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79AB9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1783DA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9F119" w14:textId="3DAEDEC6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3410C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2D61954F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24B97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AC29D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Мои буквы(</w:t>
            </w:r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a-h)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8C3F2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1FCA0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753435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0A3EE" w14:textId="7253A455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DC7AB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  <w:proofErr w:type="spellStart"/>
            <w:proofErr w:type="gramStart"/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опрос;письменный</w:t>
            </w:r>
            <w:proofErr w:type="spellEnd"/>
            <w:proofErr w:type="gramEnd"/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контроль</w:t>
            </w:r>
          </w:p>
        </w:tc>
      </w:tr>
      <w:tr w:rsidR="00194579" w:rsidRPr="007E42E6" w14:paraId="33724BB8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9B54B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CBD8F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Мои буквы</w:t>
            </w:r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-q)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10372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E06DA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A9BC41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7C209" w14:textId="237CB84B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BA47E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7D1DF0E0" w14:textId="77777777" w:rsidTr="00810955">
        <w:trPr>
          <w:trHeight w:hRule="exact" w:val="494"/>
        </w:trPr>
        <w:tc>
          <w:tcPr>
            <w:tcW w:w="9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F926F" w14:textId="77777777" w:rsidR="00194579" w:rsidRPr="007E42E6" w:rsidRDefault="00194579" w:rsidP="0019457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272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175D5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Мои буквы(</w:t>
            </w:r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r-z)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2271F" w14:textId="77777777" w:rsidR="00194579" w:rsidRPr="007E42E6" w:rsidRDefault="00194579" w:rsidP="0019457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3B9B0" w14:textId="77777777" w:rsidR="00194579" w:rsidRPr="007E42E6" w:rsidRDefault="00194579" w:rsidP="0019457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975E4B" w14:textId="77777777" w:rsidR="00194579" w:rsidRPr="007E42E6" w:rsidRDefault="00194579" w:rsidP="0019457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9366C" w14:textId="3D5863AD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12.09.2024</w:t>
            </w:r>
          </w:p>
        </w:tc>
        <w:tc>
          <w:tcPr>
            <w:tcW w:w="168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9722C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77D4C0EC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EBAFD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827E5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Буквосочетания(</w:t>
            </w:r>
            <w:proofErr w:type="spellStart"/>
            <w:proofErr w:type="gramStart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sh,ch</w:t>
            </w:r>
            <w:proofErr w:type="spellEnd"/>
            <w:proofErr w:type="gramEnd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F4792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98701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1CF879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74FBE6" w14:textId="00D9203B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0540A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2138B87D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A0DE7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42D9D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Буквосочетания(</w:t>
            </w:r>
            <w:proofErr w:type="spellStart"/>
            <w:proofErr w:type="gramStart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th,ph</w:t>
            </w:r>
            <w:proofErr w:type="spellEnd"/>
            <w:proofErr w:type="gramEnd"/>
            <w:r w:rsidRPr="007E4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69994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EAFC9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A96E0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2AD5BC" w14:textId="7AF81C8D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65648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37D52820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A4CF5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719A9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Английский алфавит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04D41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05675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01A7EB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38BA8" w14:textId="266E5E9A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18919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78FC52DF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11544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989AD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Привет! Знакомство с персонажами учебника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7F9F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3E56E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7591A9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620565" w14:textId="13859973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5B70E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1DB58729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43D76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6996E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Привет! Слушаем команды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8E854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5C76A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A012BD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B9F59" w14:textId="0372C17B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CE623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1B223671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EFD72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DD82D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Моя семья. Новая лексика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B276A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3EB06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FBECAC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32B65" w14:textId="7E0DFBB4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4A247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194579" w:rsidRPr="007E42E6" w14:paraId="7F075849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F4CD2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2CE82" w14:textId="77777777" w:rsidR="00194579" w:rsidRPr="007E42E6" w:rsidRDefault="00194579" w:rsidP="0019457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Моя семья. Мои любимые цвета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9303C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C53EC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2C74AE" w14:textId="77777777" w:rsidR="00194579" w:rsidRPr="007E42E6" w:rsidRDefault="00194579" w:rsidP="0019457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4F8EC" w14:textId="762C69AA" w:rsidR="00194579" w:rsidRPr="007E42E6" w:rsidRDefault="002B00B8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E5B09" w14:textId="77777777" w:rsidR="00194579" w:rsidRPr="007E42E6" w:rsidRDefault="00194579" w:rsidP="00810955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2B00B8" w:rsidRPr="007E42E6" w14:paraId="7FA385AA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D790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490A5" w14:textId="77777777" w:rsidR="002B00B8" w:rsidRPr="007E42E6" w:rsidRDefault="002B00B8" w:rsidP="002B00B8">
            <w:pPr>
              <w:pStyle w:val="aff8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42E6">
              <w:rPr>
                <w:color w:val="000000" w:themeColor="text1"/>
                <w:sz w:val="20"/>
                <w:szCs w:val="20"/>
              </w:rPr>
              <w:t xml:space="preserve"> Мой дом. Лексический материал.                                             15.10</w:t>
            </w:r>
          </w:p>
          <w:p w14:paraId="1A4DE1E9" w14:textId="77777777" w:rsidR="002B00B8" w:rsidRPr="007E42E6" w:rsidRDefault="002B00B8" w:rsidP="002B00B8">
            <w:pPr>
              <w:pStyle w:val="aff8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14:paraId="38E06490" w14:textId="77777777" w:rsidR="002B00B8" w:rsidRPr="007E42E6" w:rsidRDefault="002B00B8" w:rsidP="002B00B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EB5A4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B196F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DBB4C1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22CA6" w14:textId="281A0B9F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7C2A8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2B00B8" w:rsidRPr="007E42E6" w14:paraId="0487CBFD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BB468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4D81D" w14:textId="77777777" w:rsidR="002B00B8" w:rsidRPr="007E42E6" w:rsidRDefault="002B00B8" w:rsidP="002B00B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Мой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дом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Практика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говорения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3C4AD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CE928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1961DE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CC86A5" w14:textId="0A3CABDB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651AA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2B00B8" w:rsidRPr="007E42E6" w14:paraId="45484DDD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96B98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19962" w14:textId="77777777" w:rsidR="002B00B8" w:rsidRPr="007E42E6" w:rsidRDefault="002B00B8" w:rsidP="002B00B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Где же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Чаклз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? Комнаты в доме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62568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5FAB3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2F586D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03EA9" w14:textId="64298841" w:rsidR="002B00B8" w:rsidRPr="007E42E6" w:rsidRDefault="005E314B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0DD57" w14:textId="77777777" w:rsidR="002B00B8" w:rsidRPr="007E42E6" w:rsidRDefault="002B00B8" w:rsidP="002B00B8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054A7C2A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FE97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CF77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Где же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Чаклз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?</w:t>
            </w: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7E42E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Контроль чтения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F4E2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6138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88567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A226B" w14:textId="1DA8CF9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7412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5A00977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9FD5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8171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Ванной</w:t>
            </w:r>
            <w:proofErr w:type="spellEnd"/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 </w:t>
            </w:r>
            <w:proofErr w:type="spellStart"/>
            <w:r w:rsidRPr="007E42E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Контроль</w:t>
            </w:r>
            <w:proofErr w:type="spellEnd"/>
            <w:r w:rsidRPr="007E42E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42E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письма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BBC0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A3CF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621F2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12CCD" w14:textId="7031D12A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0790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 письменный контроль</w:t>
            </w:r>
          </w:p>
        </w:tc>
      </w:tr>
      <w:tr w:rsidR="005E314B" w:rsidRPr="007E42E6" w14:paraId="161A2606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7E0B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58993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В ванной.</w:t>
            </w: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7E42E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Работа над ошибками.                                                               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BC13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03BB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BFA21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B91DD8" w14:textId="42322042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AE61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5D059945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17EF6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0617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Великобритания в фокусе. Сады 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89BC7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CF0F1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C42A9E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39371" w14:textId="180C6250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C17A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7719C65E" w14:textId="77777777" w:rsidTr="00810955">
        <w:trPr>
          <w:trHeight w:hRule="exact" w:val="4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5E048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F96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Английская сказка.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Городская мышка и деревенская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2D18C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DA082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A35AFE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68BDA" w14:textId="2E2464D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0124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82F278E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BF42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2DE61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 xml:space="preserve">Теперь я знаю. 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Давай поиграем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9F10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05F7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8AAAA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277E7" w14:textId="453D5469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B69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E314B" w:rsidRPr="007E42E6" w14:paraId="5A031841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D399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843BA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Мой дом. Тест к модулю 1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B34E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93EF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6224C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AFC2E" w14:textId="5CDC24D9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9489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E314B" w:rsidRPr="007E42E6" w14:paraId="3237AF2A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66D6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0B315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Мой день рождения. Новая лексика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3073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8B9F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035C0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D3DF9" w14:textId="047E7778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F485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DDE431E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7AB8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7E7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 xml:space="preserve">Мой день рождения. 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Практика говорения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00FD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DBA0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06541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D5D7DF" w14:textId="02B9F9E2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738E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6460DB50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1A9E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F816C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Вкусный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шоколад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 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Новая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лексика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                                                              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4CDC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7E27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48345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DD004" w14:textId="33B40AED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096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6EB7D18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A6CC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C94B1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Вкусный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шоколад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говорения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1285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5438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4BAB0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C9BA9" w14:textId="1D13E5F1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C68C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DC3D325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AD86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D140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Моя любимая еда.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Новая лексика.                                                               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23B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32BE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173A5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51EA1" w14:textId="1F690FB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4D1D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0996E12" w14:textId="77777777" w:rsidTr="00810955">
        <w:trPr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7ED5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8CD3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Моя любимая еда.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Практика говорения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6849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8554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DBDA1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A434C" w14:textId="1C8DA08D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4BB7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6E7DF374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A027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E334C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Любимая еда. Колпак для праздника.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Контроль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чтения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2EC2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BCF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20CC2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53F13" w14:textId="0055015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1913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75F305B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1939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8CC37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Традиционная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русская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кухня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F66A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0B95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23988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E2211" w14:textId="582212D8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DCF8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C7F7BC7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EE36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5F5A6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Английская сказка. Городская мышка и деревенская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DD35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1C27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8F285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BD099" w14:textId="2E39BBF1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E577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EC6F0E3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C569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1A0EA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Теперь я знаю.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                                                   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6F93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476E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B211F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75A31" w14:textId="77EBDBB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BC52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E314B" w:rsidRPr="007E42E6" w14:paraId="35DFC643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4032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94B48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Тест к модулю 2</w:t>
            </w:r>
            <w:r w:rsidRPr="007E42E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.</w:t>
            </w:r>
            <w:r w:rsidRPr="007E42E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Итоговый урок.                                                                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9BC6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DC4E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98046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D8A29" w14:textId="2E5A2E5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9F6D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E314B" w:rsidRPr="007E42E6" w14:paraId="314671EB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5D39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39DEE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Мои животные.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Новая лексика.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Модальный глагол “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can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” (уметь) и глаголы движения.</w:t>
            </w:r>
          </w:p>
          <w:p w14:paraId="66DE64E9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23A5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5644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B448F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5FF16A" w14:textId="54B188EA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D468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1A88C5C6" w14:textId="77777777" w:rsidTr="00810955">
        <w:trPr>
          <w:trHeight w:hRule="exact" w:val="49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D20E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44AA3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Мои животные. Практика говорения и аудирования.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координации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движений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14:paraId="3420077D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35/3</w:t>
            </w:r>
          </w:p>
          <w:p w14:paraId="4BCC09B2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D9CCFD9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3DE9E09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18FD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728E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48259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5FFD1" w14:textId="39DE5EC3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3F48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5C22CD34" w14:textId="77777777" w:rsidTr="00810955">
        <w:trPr>
          <w:trHeight w:hRule="exact" w:val="490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7F188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9B58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 умею прыгать.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Новая лексика.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Строим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вопрос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«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умеешь</w:t>
            </w:r>
            <w:proofErr w:type="spellEnd"/>
            <w:proofErr w:type="gram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…?»</w:t>
            </w:r>
            <w:proofErr w:type="gram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5CD54AE3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6E0AB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60A25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BFD109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30476" w14:textId="22E62BF1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EF39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EBF483D" w14:textId="77777777" w:rsidTr="00810955">
        <w:trPr>
          <w:trHeight w:hRule="exact" w:val="49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72154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65A65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Я умею прыгать. Практика говорения.</w:t>
            </w:r>
          </w:p>
          <w:p w14:paraId="0636CE7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F9AF20F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512F2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4C486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243734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66764B" w14:textId="733092D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5021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E3933D8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311F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62233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цирке. Новая лексика. Практика аудирования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AF22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8335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F61F1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2AB31" w14:textId="297F3214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E2C6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644B71DE" w14:textId="77777777" w:rsidTr="00810955">
        <w:trPr>
          <w:trHeight w:hRule="exact" w:val="11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6BE8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94CA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цирке.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Практика говорения: «Я не умею…»</w:t>
            </w:r>
          </w:p>
          <w:p w14:paraId="6E0EF1F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68E1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6DDA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5237D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43932" w14:textId="0FB1049B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31F0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7E074385" w14:textId="77777777" w:rsidTr="00810955">
        <w:trPr>
          <w:trHeight w:hRule="exact" w:val="11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2F6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2A55C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умею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петь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Съедобный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аквариум</w:t>
            </w:r>
            <w:proofErr w:type="spellEnd"/>
          </w:p>
          <w:p w14:paraId="58DE7D55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079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ED9F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5B9AD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0DF7C" w14:textId="150A71E6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A71A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7B7888EC" w14:textId="77777777" w:rsidTr="00810955">
        <w:trPr>
          <w:trHeight w:hRule="exact" w:val="11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6516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EDC9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 обожаю домашних животных. Новая лексика.</w:t>
            </w:r>
          </w:p>
          <w:p w14:paraId="5A40D7B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1031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0613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9F8A3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597FA" w14:textId="4CC031E3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4164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6C93849A" w14:textId="77777777" w:rsidTr="00810955">
        <w:trPr>
          <w:trHeight w:hRule="exact" w:val="11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9B6B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3D41E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Английская сказка. Городская мышка и деревенская мышка.</w:t>
            </w:r>
          </w:p>
          <w:p w14:paraId="63FD2E81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  <w:p w14:paraId="02EE0021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7AFB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D663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F6145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76D301" w14:textId="0446A730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983D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578DD040" w14:textId="77777777" w:rsidTr="00810955">
        <w:trPr>
          <w:trHeight w:hRule="exact" w:val="11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2FC4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63FFB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8F185EF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Теперь я знаю.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Проверочная работа.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BDE2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5ED6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20AE6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08608" w14:textId="2588881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2B31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37258171" w14:textId="77777777" w:rsidTr="00810955">
        <w:trPr>
          <w:trHeight w:hRule="exact" w:val="1166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AFEFD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524A5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Тест к модулю 3 (по теме: «Мои животные»)</w:t>
            </w:r>
          </w:p>
          <w:p w14:paraId="5FABCE2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D10331D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5B8ED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42A53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A87DE8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2F943" w14:textId="01DAE322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139D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0B9243A8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3A1B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EF4BF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Мои игрушки. Новая лексика.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Предлоги места.</w:t>
            </w:r>
          </w:p>
          <w:p w14:paraId="07BFF70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Работа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над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ошибками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6A740DB2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E5D2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9565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C172D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05CE0" w14:textId="454848F9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8005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D99367B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A380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466FF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Мои игрушки. Практика говорения и письма.</w:t>
            </w:r>
          </w:p>
          <w:p w14:paraId="6370012D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5AEA128F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6D16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CA4B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B7550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59388" w14:textId="0124461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9A5C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BA2D479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BE43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E585C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 неё голубые глаза. Новая лексика.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Учимся говорить: «У меня есть…»</w:t>
            </w:r>
          </w:p>
          <w:p w14:paraId="0190A77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2575B5EF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157A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CB87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DD62B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FFE00" w14:textId="67A18B5D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0121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63664155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DF0C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C20A6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У неё голубые глаза. Практика говорения и аудирования.</w:t>
            </w:r>
          </w:p>
          <w:p w14:paraId="4F0D4610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B45B1C6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BC1CA3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6477EFF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E530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38A5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DEBC7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0F60C" w14:textId="3B6C52AB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C1BE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29A4B037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5355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D28AC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Замечательный медвежонок. Новая лексика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E19E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5E2A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15122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77608" w14:textId="45AC2DE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7EC6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0AB7853C" w14:textId="77777777" w:rsidTr="00810955">
        <w:trPr>
          <w:trHeight w:hRule="exact" w:val="49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8F96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5EDCB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 xml:space="preserve">Замечательный медвежонок. Описываем любимую </w:t>
            </w:r>
            <w:proofErr w:type="spellStart"/>
            <w:proofErr w:type="gram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игрушку.</w:t>
            </w: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Контроль</w:t>
            </w:r>
            <w:proofErr w:type="spellEnd"/>
            <w:proofErr w:type="gramEnd"/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чтения (промежуточный контроль).</w:t>
            </w:r>
          </w:p>
          <w:p w14:paraId="60904FBF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1B504BC6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7A84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03C6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994E4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BAE37" w14:textId="796AEC0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739F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3CD08559" w14:textId="77777777" w:rsidTr="00810955">
        <w:trPr>
          <w:trHeight w:hRule="exact" w:val="47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F13B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CAF8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Мои игрушки. Веселье в школе!</w:t>
            </w:r>
          </w:p>
          <w:p w14:paraId="518B645C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6B95F636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31358D2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35D0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4052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563A1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FD33C" w14:textId="15EEEB2C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76BD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42EBEC84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B390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8BEBF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Магазины, где продаются плюшевые мишки.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говорения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323A496E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11FC29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52/19</w:t>
            </w:r>
          </w:p>
          <w:p w14:paraId="3A7945E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C162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A839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467B1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CEF48" w14:textId="09C0A3D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736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4AD37622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D635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8BCD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Английская сказка. Городская мышка и деревенская.</w:t>
            </w:r>
          </w:p>
          <w:p w14:paraId="6AB1AC2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6D79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8CFB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B6350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CAC81" w14:textId="3E5B4DEC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2805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29D1F815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7C40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90E6D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Теперь я знаю.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Контроль письма (промежуточный контроль).</w:t>
            </w:r>
          </w:p>
          <w:p w14:paraId="220B2E10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2D3B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0BF6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AC93A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A1243" w14:textId="4FC91B25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B79F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4CDA15BC" w14:textId="77777777" w:rsidTr="00810955">
        <w:trPr>
          <w:trHeight w:hRule="exact" w:val="11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6F5D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18256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Тест к модулю 4. (по теме: «Мои игрушки»)</w:t>
            </w:r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Работа над ошибками. Итоговый урок.</w:t>
            </w:r>
          </w:p>
          <w:p w14:paraId="30E1D943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6358A5C5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C6CE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9C64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49A4F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4B1AAF" w14:textId="71232E0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B7BD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0F89AA5A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09D1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78CB8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каникулы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2C7E3102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ADC1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B1BD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775EF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824457" w14:textId="6DAAEA8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4B7B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1B0A2FB3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E64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64839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Мои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каникулы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 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говорения</w:t>
            </w:r>
            <w:proofErr w:type="spellEnd"/>
          </w:p>
          <w:p w14:paraId="3A8D68CE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A863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C006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A8B5D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545F41" w14:textId="50F56C8E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7274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3CFDE683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4B14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F28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Ветрено.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Погода и одежда. Новая лексика. Учимся спрашивать: «Какая сегодня погода?»</w:t>
            </w:r>
          </w:p>
          <w:p w14:paraId="7B856F92" w14:textId="77777777" w:rsidR="005E314B" w:rsidRPr="007E42E6" w:rsidRDefault="005E314B" w:rsidP="005E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49163344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9A20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9B6B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33721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D57AA" w14:textId="7252601F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8F72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71A785BF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0FF8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823B4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Ветрено!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Погода и одежда. Практика говорения.</w:t>
            </w:r>
          </w:p>
          <w:p w14:paraId="1CDE90D3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6BFB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60A9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60989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AEE56" w14:textId="5D3E6B9D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6416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46EDB6AB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2EA3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04DAB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Волшебный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остров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02D08579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D191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8990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73237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567FA" w14:textId="3EB344AC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2951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6920775B" w14:textId="77777777" w:rsidTr="00810955">
        <w:trPr>
          <w:trHeight w:hRule="exact" w:val="11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5A3E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C957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Волшебный остров! Практика аудирования и говорения.</w:t>
            </w:r>
          </w:p>
          <w:p w14:paraId="742F3FA3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933A5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F1C4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5CB9B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E81B9" w14:textId="7E5E3DC4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3458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34FF6B72" w14:textId="77777777" w:rsidTr="00810955">
        <w:trPr>
          <w:trHeight w:hRule="exact" w:val="11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FDA4B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628DE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каникулы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Солнечные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114A9A47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D5029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921D6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241323" w14:textId="77777777" w:rsidR="005E314B" w:rsidRPr="007E42E6" w:rsidRDefault="005E314B" w:rsidP="005E31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FF246B" w14:textId="00748CC1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4FCB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</w:tc>
      </w:tr>
      <w:tr w:rsidR="005E314B" w:rsidRPr="007E42E6" w14:paraId="7EA8C193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9B70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F4D60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Прекрасный Корнуолл. Каникулы в России.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840C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AEC0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ED0C6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09E2F" w14:textId="12488808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14CB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137316E9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70DFA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0071D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Английская сказка. Городская мышка и деревенская.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чтения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перевода</w:t>
            </w:r>
            <w:proofErr w:type="spellEnd"/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009DAE78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AD74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1CD0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02A19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DEBDB" w14:textId="03974C10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E0DC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5177EBBF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2A21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21897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Теперь я знаю.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Проверочная работа.</w:t>
            </w:r>
          </w:p>
          <w:p w14:paraId="4C861B77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8906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98A8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B42A3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C483A0" w14:textId="5E4DC6C8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A96C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 письменный контроль</w:t>
            </w:r>
          </w:p>
        </w:tc>
      </w:tr>
      <w:tr w:rsidR="005E314B" w:rsidRPr="007E42E6" w14:paraId="67198733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BDDD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A910A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Тест к модулю 5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E4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(по теме: «Мои каникулы»).</w:t>
            </w:r>
          </w:p>
          <w:p w14:paraId="22BB2A37" w14:textId="77777777" w:rsidR="005E314B" w:rsidRPr="007E42E6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014F4F7C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8F0C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B07D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D8DC2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3D46F" w14:textId="68CFDB5B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98CC1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E314B" w:rsidRPr="007E42E6" w14:paraId="6D80483D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AD7B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2E7D" w14:textId="77777777" w:rsidR="005E314B" w:rsidRPr="00830D7E" w:rsidRDefault="005E314B" w:rsidP="005E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0D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ru-RU"/>
              </w:rPr>
              <w:t>Время развлечений. Практика чтения.</w:t>
            </w:r>
            <w:r w:rsidRPr="00830D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830D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Контроль чтения </w:t>
            </w:r>
          </w:p>
          <w:p w14:paraId="32E42CFB" w14:textId="77777777" w:rsidR="005E314B" w:rsidRPr="007E42E6" w:rsidRDefault="005E314B" w:rsidP="005E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  <w:p w14:paraId="769E5C2B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2C64C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E2203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2B7CB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D72F2" w14:textId="091F1B69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F7EC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0536EC18" w14:textId="77777777" w:rsidTr="00810955">
        <w:trPr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03279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D47D1" w14:textId="77777777" w:rsidR="005E314B" w:rsidRPr="007E42E6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Резервный урок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8DA2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58046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E6FE8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BF800B" w14:textId="096B4D76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021A0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78108A93" w14:textId="77777777" w:rsidTr="00810955">
        <w:trPr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BF697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FB63B" w14:textId="77777777" w:rsidR="005E314B" w:rsidRPr="00830D7E" w:rsidRDefault="005E314B" w:rsidP="005E314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0D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Резервный урок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EB1D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8D4EE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0D69CF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0D848" w14:textId="748751D3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610D4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</w:tr>
      <w:tr w:rsidR="005E314B" w:rsidRPr="007E42E6" w14:paraId="5F7FA0B9" w14:textId="77777777" w:rsidTr="009211C0">
        <w:trPr>
          <w:trHeight w:hRule="exact" w:val="808"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CB58F" w14:textId="77777777" w:rsidR="005E314B" w:rsidRPr="007E42E6" w:rsidRDefault="005E314B" w:rsidP="005E31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DDCE2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F8AD8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E318D" w14:textId="77777777" w:rsidR="005E314B" w:rsidRPr="007E42E6" w:rsidRDefault="005E314B" w:rsidP="005E31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E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3F56337D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8D3F5EB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</w:rPr>
      </w:pPr>
    </w:p>
    <w:p w14:paraId="068E1C7B" w14:textId="77777777" w:rsidR="00C861A9" w:rsidRPr="00CC15A0" w:rsidRDefault="000261F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УЧЕБНО-МЕТОДИЧЕСКОЕ ОБЕСПЕЧЕНИЕ ОБРАЗОВАТЕЛЬНОГО ПРОЦЕССА </w:t>
      </w:r>
    </w:p>
    <w:p w14:paraId="14E74193" w14:textId="77777777" w:rsidR="00C861A9" w:rsidRPr="00CC15A0" w:rsidRDefault="000261F0">
      <w:pPr>
        <w:autoSpaceDE w:val="0"/>
        <w:autoSpaceDN w:val="0"/>
        <w:spacing w:before="346" w:after="0" w:line="29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ОБЯЗАТЕЛЬНЫЕ УЧЕБНЫЕ МАТЕРИАЛЫ ДЛЯ УЧЕНИКА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Английский язык (в 2 частях), 2 класс/Баранова К.М., Дули Д., Копылова В.В. и другие, Акционерное общество «Издательство «Просвещение»;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Введите свой вариант:</w:t>
      </w:r>
    </w:p>
    <w:p w14:paraId="06CB624C" w14:textId="77777777" w:rsidR="00C861A9" w:rsidRPr="00CC15A0" w:rsidRDefault="000261F0">
      <w:pPr>
        <w:autoSpaceDE w:val="0"/>
        <w:autoSpaceDN w:val="0"/>
        <w:spacing w:before="262" w:after="0" w:line="302" w:lineRule="auto"/>
        <w:ind w:right="187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МЕТОДИЧЕСКИЕ МАТЕРИАЛЫ ДЛЯ УЧИТЕЛЯ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УМК к учебнику Английский в фокусе издательство Просвещение, Москва 2020 год</w:t>
      </w:r>
    </w:p>
    <w:p w14:paraId="4386B26F" w14:textId="77777777" w:rsidR="00C861A9" w:rsidRPr="00CC15A0" w:rsidRDefault="000261F0">
      <w:pPr>
        <w:autoSpaceDE w:val="0"/>
        <w:autoSpaceDN w:val="0"/>
        <w:spacing w:before="264" w:after="0" w:line="302" w:lineRule="auto"/>
        <w:ind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ЦИФРОВЫЕ ОБРАЗОВАТЕЛЬНЫЕ РЕСУРСЫ И РЕСУРСЫ СЕТИ ИНТЕРНЕТ 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prosv</w:t>
      </w:r>
      <w:proofErr w:type="spellEnd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CC15A0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</w:p>
    <w:p w14:paraId="21782857" w14:textId="77777777" w:rsidR="00C861A9" w:rsidRPr="00CC15A0" w:rsidRDefault="00C861A9">
      <w:pPr>
        <w:rPr>
          <w:rFonts w:ascii="Times New Roman" w:hAnsi="Times New Roman" w:cs="Times New Roman"/>
          <w:sz w:val="28"/>
          <w:szCs w:val="28"/>
          <w:lang w:val="ru-RU"/>
        </w:rPr>
        <w:sectPr w:rsidR="00C861A9" w:rsidRPr="00CC15A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9B0472F" w14:textId="77777777" w:rsidR="00C861A9" w:rsidRPr="00CC15A0" w:rsidRDefault="00C86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1AA784AF" w14:textId="77777777" w:rsidR="00C861A9" w:rsidRPr="00CC15A0" w:rsidRDefault="000261F0">
      <w:pPr>
        <w:autoSpaceDE w:val="0"/>
        <w:autoSpaceDN w:val="0"/>
        <w:spacing w:after="0" w:line="408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CC15A0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ОБОРУДОВАНИЕ</w:t>
      </w:r>
      <w:proofErr w:type="spellEnd"/>
      <w:r w:rsidRPr="00CC15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ДЛЯ ПРОВЕДЕНИЯ ПРАКТИЧЕСКИХ РАБОТ</w:t>
      </w:r>
    </w:p>
    <w:p w14:paraId="553EC2B0" w14:textId="77777777" w:rsidR="000261F0" w:rsidRPr="00CC15A0" w:rsidRDefault="000261F0" w:rsidP="00CC15A0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0261F0" w:rsidRPr="00CC15A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A0E37A1"/>
    <w:multiLevelType w:val="hybridMultilevel"/>
    <w:tmpl w:val="AAE6CE82"/>
    <w:lvl w:ilvl="0" w:tplc="E1B45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03C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400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43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CEB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469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604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8A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5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1F0"/>
    <w:rsid w:val="00034616"/>
    <w:rsid w:val="00052C4C"/>
    <w:rsid w:val="0006063C"/>
    <w:rsid w:val="000A68C5"/>
    <w:rsid w:val="0015074B"/>
    <w:rsid w:val="00194579"/>
    <w:rsid w:val="001E7B23"/>
    <w:rsid w:val="0022005B"/>
    <w:rsid w:val="0023180C"/>
    <w:rsid w:val="0029639D"/>
    <w:rsid w:val="002B00B8"/>
    <w:rsid w:val="002E47F6"/>
    <w:rsid w:val="00326F90"/>
    <w:rsid w:val="00427408"/>
    <w:rsid w:val="0043296F"/>
    <w:rsid w:val="00443CD8"/>
    <w:rsid w:val="004B5C81"/>
    <w:rsid w:val="005B3674"/>
    <w:rsid w:val="005C79A6"/>
    <w:rsid w:val="005E314B"/>
    <w:rsid w:val="00602EBA"/>
    <w:rsid w:val="0062606A"/>
    <w:rsid w:val="00693EF2"/>
    <w:rsid w:val="006B0166"/>
    <w:rsid w:val="007B7329"/>
    <w:rsid w:val="007D5C90"/>
    <w:rsid w:val="007E42E6"/>
    <w:rsid w:val="00810955"/>
    <w:rsid w:val="00830D7E"/>
    <w:rsid w:val="0084555D"/>
    <w:rsid w:val="009D21A4"/>
    <w:rsid w:val="00A22310"/>
    <w:rsid w:val="00A67A1A"/>
    <w:rsid w:val="00A815B9"/>
    <w:rsid w:val="00AA1D8D"/>
    <w:rsid w:val="00B17962"/>
    <w:rsid w:val="00B27B09"/>
    <w:rsid w:val="00B47730"/>
    <w:rsid w:val="00BF051B"/>
    <w:rsid w:val="00C861A9"/>
    <w:rsid w:val="00CB0664"/>
    <w:rsid w:val="00CC15A0"/>
    <w:rsid w:val="00D8404C"/>
    <w:rsid w:val="00D95238"/>
    <w:rsid w:val="00E2268B"/>
    <w:rsid w:val="00EF3C94"/>
    <w:rsid w:val="00F2355D"/>
    <w:rsid w:val="00F46CEC"/>
    <w:rsid w:val="00F96473"/>
    <w:rsid w:val="00FA13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CA6D3"/>
  <w14:defaultImageDpi w14:val="300"/>
  <w15:docId w15:val="{3C74A354-1C34-45CB-BBA9-48852661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845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8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278B81-A9C7-402B-BA92-1834E68B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5602</Words>
  <Characters>31934</Characters>
  <Application>Microsoft Office Word</Application>
  <DocSecurity>0</DocSecurity>
  <Lines>266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Виктория</cp:lastModifiedBy>
  <cp:revision>7</cp:revision>
  <dcterms:created xsi:type="dcterms:W3CDTF">2024-09-07T09:56:00Z</dcterms:created>
  <dcterms:modified xsi:type="dcterms:W3CDTF">2024-09-15T12:56:00Z</dcterms:modified>
  <cp:category/>
</cp:coreProperties>
</file>